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84855D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04FD2CFC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48"/>
          <w:szCs w:val="48"/>
        </w:rPr>
      </w:pPr>
    </w:p>
    <w:p w14:paraId="7FB37E1C" w14:textId="77777777" w:rsidR="00E10ECA" w:rsidRDefault="00000000">
      <w:pPr>
        <w:jc w:val="center"/>
        <w:rPr>
          <w:rFonts w:ascii="微软雅黑" w:eastAsia="微软雅黑" w:hAnsi="微软雅黑" w:cs="微软雅黑" w:hint="eastAsia"/>
          <w:color w:val="000000"/>
          <w:sz w:val="52"/>
          <w:szCs w:val="52"/>
        </w:rPr>
      </w:pPr>
      <w:r>
        <w:rPr>
          <w:rFonts w:ascii="微软雅黑" w:eastAsia="微软雅黑" w:hAnsi="微软雅黑" w:cs="微软雅黑" w:hint="eastAsia"/>
          <w:noProof/>
          <w:color w:val="000000"/>
          <w:szCs w:val="21"/>
        </w:rPr>
        <w:drawing>
          <wp:inline distT="0" distB="0" distL="0" distR="0" wp14:anchorId="0EAE4057" wp14:editId="4DE711B0">
            <wp:extent cx="1847850" cy="15430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9EBB7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48"/>
          <w:szCs w:val="48"/>
        </w:rPr>
      </w:pPr>
    </w:p>
    <w:p w14:paraId="45D4828E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48"/>
          <w:szCs w:val="48"/>
        </w:rPr>
      </w:pPr>
    </w:p>
    <w:p w14:paraId="04A14879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48"/>
          <w:szCs w:val="48"/>
        </w:rPr>
      </w:pPr>
    </w:p>
    <w:p w14:paraId="036E855E" w14:textId="77777777" w:rsidR="00FD3A16" w:rsidRDefault="00FD3A16">
      <w:pPr>
        <w:jc w:val="center"/>
        <w:rPr>
          <w:rFonts w:ascii="微软雅黑" w:eastAsia="微软雅黑" w:hAnsi="微软雅黑" w:cs="微软雅黑"/>
          <w:b/>
          <w:bCs/>
          <w:color w:val="000000"/>
          <w:sz w:val="48"/>
          <w:szCs w:val="48"/>
        </w:rPr>
      </w:pPr>
      <w:r w:rsidRPr="00FD3A16">
        <w:rPr>
          <w:rFonts w:ascii="微软雅黑" w:eastAsia="微软雅黑" w:hAnsi="微软雅黑" w:cs="微软雅黑" w:hint="eastAsia"/>
          <w:b/>
          <w:bCs/>
          <w:color w:val="000000"/>
          <w:sz w:val="48"/>
          <w:szCs w:val="48"/>
        </w:rPr>
        <w:t>区域资源预约分中心与医院HIS接口规范</w:t>
      </w:r>
    </w:p>
    <w:p w14:paraId="74C1281D" w14:textId="41FF1382" w:rsidR="00E10ECA" w:rsidRPr="00FD3A16" w:rsidRDefault="00FD3A16">
      <w:pPr>
        <w:jc w:val="center"/>
        <w:rPr>
          <w:rFonts w:ascii="微软雅黑" w:eastAsia="微软雅黑" w:hAnsi="微软雅黑" w:cs="微软雅黑" w:hint="eastAsia"/>
          <w:color w:val="000000"/>
          <w:sz w:val="32"/>
          <w:szCs w:val="32"/>
        </w:rPr>
      </w:pPr>
      <w:r w:rsidRPr="00FD3A16">
        <w:rPr>
          <w:rFonts w:ascii="微软雅黑" w:eastAsia="微软雅黑" w:hAnsi="微软雅黑" w:cs="微软雅黑" w:hint="eastAsia"/>
          <w:color w:val="000000"/>
          <w:sz w:val="32"/>
          <w:szCs w:val="32"/>
        </w:rPr>
        <w:t>（</w:t>
      </w:r>
      <w:r w:rsidR="00000000" w:rsidRPr="00FD3A16">
        <w:rPr>
          <w:rFonts w:ascii="微软雅黑" w:eastAsia="微软雅黑" w:hAnsi="微软雅黑" w:cs="微软雅黑" w:hint="eastAsia"/>
          <w:color w:val="000000"/>
          <w:sz w:val="32"/>
          <w:szCs w:val="32"/>
        </w:rPr>
        <w:t>检查预约5.5与三方his接口文档V2.0</w:t>
      </w:r>
      <w:r w:rsidRPr="00FD3A16">
        <w:rPr>
          <w:rFonts w:ascii="微软雅黑" w:eastAsia="微软雅黑" w:hAnsi="微软雅黑" w:cs="微软雅黑" w:hint="eastAsia"/>
          <w:color w:val="000000"/>
          <w:sz w:val="32"/>
          <w:szCs w:val="32"/>
        </w:rPr>
        <w:t>）</w:t>
      </w:r>
    </w:p>
    <w:p w14:paraId="312CE96E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2303F568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69EA6574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604308B4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06B1BB02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6B5FF87E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5BCCDF86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5DA80B4B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12C62081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55D9A9B0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1A4FA0F4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7BDE6636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1E0420F4" w14:textId="77777777" w:rsidR="00E10ECA" w:rsidRDefault="00E10ECA">
      <w:pPr>
        <w:jc w:val="center"/>
        <w:rPr>
          <w:rFonts w:ascii="微软雅黑" w:eastAsia="微软雅黑" w:hAnsi="微软雅黑" w:cs="微软雅黑" w:hint="eastAsia"/>
          <w:color w:val="000000"/>
          <w:sz w:val="18"/>
          <w:szCs w:val="18"/>
        </w:rPr>
      </w:pPr>
    </w:p>
    <w:p w14:paraId="1F70E385" w14:textId="77777777" w:rsidR="00E10ECA" w:rsidRDefault="00000000">
      <w:pPr>
        <w:spacing w:line="360" w:lineRule="auto"/>
        <w:jc w:val="center"/>
        <w:rPr>
          <w:rFonts w:ascii="微软雅黑" w:eastAsia="微软雅黑" w:hAnsi="微软雅黑" w:cs="微软雅黑" w:hint="eastAsia"/>
          <w:b/>
          <w:bCs/>
          <w:color w:val="000000"/>
          <w:sz w:val="36"/>
          <w:szCs w:val="36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 w:val="36"/>
          <w:szCs w:val="36"/>
        </w:rPr>
        <w:t>卫</w:t>
      </w:r>
      <w:proofErr w:type="gramStart"/>
      <w:r>
        <w:rPr>
          <w:rFonts w:ascii="微软雅黑" w:eastAsia="微软雅黑" w:hAnsi="微软雅黑" w:cs="微软雅黑" w:hint="eastAsia"/>
          <w:b/>
          <w:bCs/>
          <w:color w:val="000000"/>
          <w:sz w:val="36"/>
          <w:szCs w:val="36"/>
        </w:rPr>
        <w:t>宁健康</w:t>
      </w:r>
      <w:proofErr w:type="gramEnd"/>
      <w:r>
        <w:rPr>
          <w:rFonts w:ascii="微软雅黑" w:eastAsia="微软雅黑" w:hAnsi="微软雅黑" w:cs="微软雅黑" w:hint="eastAsia"/>
          <w:b/>
          <w:bCs/>
          <w:color w:val="000000"/>
          <w:sz w:val="36"/>
          <w:szCs w:val="36"/>
        </w:rPr>
        <w:t>科技集团股份有限公司</w:t>
      </w:r>
    </w:p>
    <w:p w14:paraId="48D5259B" w14:textId="77777777" w:rsidR="00E10ECA" w:rsidRDefault="00000000">
      <w:pPr>
        <w:jc w:val="center"/>
        <w:rPr>
          <w:rFonts w:ascii="微软雅黑" w:eastAsia="微软雅黑" w:hAnsi="微软雅黑" w:cs="微软雅黑" w:hint="eastAsia"/>
          <w:b/>
          <w:bCs/>
          <w:color w:val="000000"/>
          <w:szCs w:val="21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Winning Health Technology Group </w:t>
      </w:r>
      <w:proofErr w:type="spellStart"/>
      <w:proofErr w:type="gramStart"/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Co.,Ltd</w:t>
      </w:r>
      <w:proofErr w:type="spellEnd"/>
      <w:r>
        <w:rPr>
          <w:rFonts w:ascii="微软雅黑" w:eastAsia="微软雅黑" w:hAnsi="微软雅黑" w:cs="微软雅黑" w:hint="eastAsia"/>
          <w:b/>
          <w:bCs/>
          <w:color w:val="000000"/>
          <w:szCs w:val="21"/>
        </w:rPr>
        <w:t>.</w:t>
      </w:r>
      <w:proofErr w:type="gramEnd"/>
    </w:p>
    <w:p w14:paraId="34107F4E" w14:textId="77777777" w:rsidR="00E10ECA" w:rsidRDefault="00000000">
      <w:pPr>
        <w:rPr>
          <w:rFonts w:ascii="微软雅黑" w:eastAsia="微软雅黑" w:hAnsi="微软雅黑" w:cs="微软雅黑" w:hint="eastAsia"/>
          <w:color w:val="000000"/>
          <w:sz w:val="28"/>
          <w:szCs w:val="28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lastRenderedPageBreak/>
        <w:br w:type="page"/>
      </w:r>
    </w:p>
    <w:p w14:paraId="77F09E90" w14:textId="77777777" w:rsidR="00E10ECA" w:rsidRDefault="00000000">
      <w:pPr>
        <w:pStyle w:val="1"/>
        <w:spacing w:before="0" w:after="0" w:line="240" w:lineRule="auto"/>
        <w:jc w:val="both"/>
        <w:rPr>
          <w:rFonts w:ascii="微软雅黑" w:eastAsia="微软雅黑" w:hAnsi="微软雅黑" w:cs="微软雅黑" w:hint="eastAsia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lastRenderedPageBreak/>
        <w:t>历史修订记录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1410"/>
        <w:gridCol w:w="1260"/>
        <w:gridCol w:w="1275"/>
        <w:gridCol w:w="675"/>
        <w:gridCol w:w="5385"/>
      </w:tblGrid>
      <w:tr w:rsidR="00E10ECA" w14:paraId="093BFAE5" w14:textId="77777777">
        <w:trPr>
          <w:trHeight w:val="585"/>
        </w:trPr>
        <w:tc>
          <w:tcPr>
            <w:tcW w:w="1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4FFE23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日期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797159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更改人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A248DD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版本号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761286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操作</w:t>
            </w:r>
          </w:p>
        </w:tc>
        <w:tc>
          <w:tcPr>
            <w:tcW w:w="5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556AD1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</w:t>
            </w:r>
          </w:p>
        </w:tc>
      </w:tr>
      <w:tr w:rsidR="00E10ECA" w14:paraId="026B7AF1" w14:textId="77777777">
        <w:trPr>
          <w:trHeight w:val="330"/>
        </w:trPr>
        <w:tc>
          <w:tcPr>
            <w:tcW w:w="1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D14CFF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2023-12-25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7C5B4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李强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C787D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V2.0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CB422E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创建</w:t>
            </w:r>
          </w:p>
        </w:tc>
        <w:tc>
          <w:tcPr>
            <w:tcW w:w="5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AB947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70581DA1" w14:textId="77777777" w:rsidR="00E10ECA" w:rsidRDefault="00000000">
      <w:pPr>
        <w:jc w:val="center"/>
        <w:rPr>
          <w:rFonts w:ascii="微软雅黑" w:eastAsia="微软雅黑" w:hAnsi="微软雅黑" w:cs="微软雅黑" w:hint="eastAsia"/>
          <w:color w:val="000000"/>
          <w:sz w:val="32"/>
          <w:szCs w:val="32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br w:type="page"/>
      </w:r>
    </w:p>
    <w:p w14:paraId="7F759E86" w14:textId="77777777" w:rsidR="00E10ECA" w:rsidRDefault="00000000">
      <w:pPr>
        <w:pStyle w:val="1"/>
        <w:numPr>
          <w:ilvl w:val="0"/>
          <w:numId w:val="1"/>
        </w:numPr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32"/>
          <w:szCs w:val="32"/>
        </w:rPr>
      </w:pPr>
      <w:r>
        <w:rPr>
          <w:rFonts w:ascii="微软雅黑" w:eastAsia="微软雅黑" w:hAnsi="微软雅黑" w:cs="微软雅黑" w:hint="eastAsia"/>
          <w:sz w:val="32"/>
          <w:szCs w:val="32"/>
        </w:rPr>
        <w:lastRenderedPageBreak/>
        <w:t>接口规则</w:t>
      </w:r>
    </w:p>
    <w:p w14:paraId="5E4F8752" w14:textId="77777777" w:rsidR="00E10ECA" w:rsidRDefault="00000000">
      <w:pPr>
        <w:pStyle w:val="2"/>
        <w:spacing w:before="260" w:after="260" w:line="412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1.1 协议规则</w:t>
      </w:r>
    </w:p>
    <w:p w14:paraId="2C072C62" w14:textId="77777777" w:rsidR="00E10ECA" w:rsidRDefault="00000000">
      <w:pPr>
        <w:numPr>
          <w:ilvl w:val="0"/>
          <w:numId w:val="2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调用方式：http</w:t>
      </w:r>
    </w:p>
    <w:p w14:paraId="2A3E6C0B" w14:textId="77777777" w:rsidR="00E10ECA" w:rsidRDefault="00000000">
      <w:pPr>
        <w:numPr>
          <w:ilvl w:val="0"/>
          <w:numId w:val="2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提交方式：post</w:t>
      </w:r>
    </w:p>
    <w:p w14:paraId="37C39D91" w14:textId="77777777" w:rsidR="00E10ECA" w:rsidRDefault="00000000">
      <w:pPr>
        <w:numPr>
          <w:ilvl w:val="0"/>
          <w:numId w:val="2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数据格式：提交和返回数据均为JSON 格式</w:t>
      </w:r>
    </w:p>
    <w:p w14:paraId="668086A9" w14:textId="77777777" w:rsidR="00E10ECA" w:rsidRDefault="00000000">
      <w:pPr>
        <w:numPr>
          <w:ilvl w:val="0"/>
          <w:numId w:val="2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字符编码：统一采用 UTF-8 字符编码</w:t>
      </w:r>
    </w:p>
    <w:p w14:paraId="6BBAEA11" w14:textId="77777777" w:rsidR="00E10ECA" w:rsidRDefault="00000000">
      <w:pPr>
        <w:pStyle w:val="2"/>
        <w:spacing w:before="260" w:after="260" w:line="412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1.2 参数规定</w:t>
      </w:r>
    </w:p>
    <w:p w14:paraId="7CB284DC" w14:textId="77777777" w:rsidR="00E10ECA" w:rsidRDefault="00000000">
      <w:pPr>
        <w:numPr>
          <w:ilvl w:val="0"/>
          <w:numId w:val="3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日期时间格式：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yyyy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-MM-dd 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HH:mm:ss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 如：2020-04-01 15:30:30</w:t>
      </w:r>
    </w:p>
    <w:p w14:paraId="679FE155" w14:textId="77777777" w:rsidR="00E10ECA" w:rsidRDefault="00000000">
      <w:pPr>
        <w:numPr>
          <w:ilvl w:val="0"/>
          <w:numId w:val="3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日期格式：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yyyy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>-MM-dd  如：2020-04-01</w:t>
      </w:r>
    </w:p>
    <w:p w14:paraId="7B946BFE" w14:textId="77777777" w:rsidR="00E10ECA" w:rsidRDefault="00000000">
      <w:pPr>
        <w:numPr>
          <w:ilvl w:val="0"/>
          <w:numId w:val="3"/>
        </w:numPr>
        <w:ind w:left="84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返回</w:t>
      </w:r>
      <w:proofErr w:type="gramStart"/>
      <w:r>
        <w:rPr>
          <w:rFonts w:ascii="微软雅黑" w:eastAsia="微软雅黑" w:hAnsi="微软雅黑" w:cs="微软雅黑" w:hint="eastAsia"/>
          <w:color w:val="000000"/>
          <w:szCs w:val="21"/>
        </w:rPr>
        <w:t>值所有</w:t>
      </w:r>
      <w:proofErr w:type="gramEnd"/>
      <w:r>
        <w:rPr>
          <w:rFonts w:ascii="微软雅黑" w:eastAsia="微软雅黑" w:hAnsi="微软雅黑" w:cs="微软雅黑" w:hint="eastAsia"/>
          <w:color w:val="000000"/>
          <w:szCs w:val="21"/>
        </w:rPr>
        <w:t>字段如有数据则必须返回</w:t>
      </w:r>
    </w:p>
    <w:p w14:paraId="07FFE19E" w14:textId="77777777" w:rsidR="00E10ECA" w:rsidRDefault="00000000">
      <w:pPr>
        <w:pStyle w:val="2"/>
        <w:spacing w:before="260" w:after="260" w:line="412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1.3 公共返回说明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975"/>
        <w:gridCol w:w="840"/>
        <w:gridCol w:w="630"/>
        <w:gridCol w:w="2100"/>
        <w:gridCol w:w="2835"/>
      </w:tblGrid>
      <w:tr w:rsidR="00E10ECA" w14:paraId="5E70CA5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E7F251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EBDDFA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539176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A43A44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类型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00149A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C733ED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示例值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C3EC0A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28241D6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8101E8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D6F616F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type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4F98AA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消息类型</w:t>
            </w: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448423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string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32212C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D361B8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SUCCESS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FC9EFD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 xml:space="preserve">SUCCESS-成功 </w:t>
            </w:r>
          </w:p>
          <w:p w14:paraId="4102EBF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FAILT-失败</w:t>
            </w:r>
          </w:p>
        </w:tc>
      </w:tr>
      <w:tr w:rsidR="00E10ECA" w14:paraId="3D12E38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C89DA9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F943764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message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41DAAF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消息内容</w:t>
            </w: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34324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string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A78926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E95220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“成功”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47519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消息内容</w:t>
            </w:r>
          </w:p>
        </w:tc>
      </w:tr>
      <w:tr w:rsidR="00E10ECA" w14:paraId="6852A9D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8AF96A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3341C2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data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128CB94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返回数据</w:t>
            </w: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516A43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object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A6955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BC0FC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[] or {} or null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B5678F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 xml:space="preserve"> 返回的数据</w:t>
            </w:r>
          </w:p>
        </w:tc>
      </w:tr>
    </w:tbl>
    <w:p w14:paraId="464BB072" w14:textId="77777777" w:rsidR="00E10ECA" w:rsidRDefault="00E10ECA">
      <w:pPr>
        <w:ind w:firstLine="420"/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60BCD67C" w14:textId="77777777" w:rsidR="00E10ECA" w:rsidRDefault="00000000">
      <w:pPr>
        <w:pStyle w:val="1"/>
        <w:spacing w:before="340" w:after="330" w:line="576" w:lineRule="auto"/>
        <w:jc w:val="both"/>
        <w:rPr>
          <w:rFonts w:ascii="微软雅黑" w:eastAsia="微软雅黑" w:hAnsi="微软雅黑" w:cs="微软雅黑" w:hint="eastAsia"/>
          <w:sz w:val="32"/>
          <w:szCs w:val="32"/>
        </w:rPr>
      </w:pPr>
      <w:r>
        <w:rPr>
          <w:rFonts w:ascii="微软雅黑" w:eastAsia="微软雅黑" w:hAnsi="微软雅黑" w:cs="微软雅黑" w:hint="eastAsia"/>
          <w:sz w:val="32"/>
          <w:szCs w:val="32"/>
        </w:rPr>
        <w:lastRenderedPageBreak/>
        <w:t>三、详细接口说明</w:t>
      </w:r>
    </w:p>
    <w:p w14:paraId="477D416B" w14:textId="77777777" w:rsidR="00E10ECA" w:rsidRDefault="00000000">
      <w:pPr>
        <w:pStyle w:val="2"/>
        <w:spacing w:before="260" w:after="260" w:line="412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3.1 获取在</w:t>
      </w:r>
      <w:proofErr w:type="gramStart"/>
      <w:r>
        <w:rPr>
          <w:rFonts w:ascii="微软雅黑" w:eastAsia="微软雅黑" w:hAnsi="微软雅黑" w:cs="微软雅黑" w:hint="eastAsia"/>
          <w:sz w:val="24"/>
          <w:szCs w:val="24"/>
        </w:rPr>
        <w:t>院病人</w:t>
      </w:r>
      <w:proofErr w:type="gramEnd"/>
      <w:r>
        <w:rPr>
          <w:rFonts w:ascii="微软雅黑" w:eastAsia="微软雅黑" w:hAnsi="微软雅黑" w:cs="微软雅黑" w:hint="eastAsia"/>
          <w:sz w:val="24"/>
          <w:szCs w:val="24"/>
        </w:rPr>
        <w:t>信息列表</w:t>
      </w:r>
    </w:p>
    <w:p w14:paraId="2B436EB4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主要用于集中预约，点击查询患者列表；预约来调用三方的接口，要求三方按照文档提供接口链接。</w:t>
      </w:r>
    </w:p>
    <w:p w14:paraId="54FAB825" w14:textId="77777777" w:rsidR="00E10ECA" w:rsidRDefault="00000000">
      <w:pPr>
        <w:rPr>
          <w:color w:val="FF0000"/>
        </w:rPr>
      </w:pPr>
      <w:r>
        <w:rPr>
          <w:noProof/>
        </w:rPr>
        <w:drawing>
          <wp:inline distT="0" distB="0" distL="0" distR="0" wp14:anchorId="349E683D" wp14:editId="3C11BF7B">
            <wp:extent cx="6400800" cy="3526155"/>
            <wp:effectExtent l="0" t="0" r="0" b="0"/>
            <wp:docPr id="18938538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85384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74B98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3.1.1 接口函数</w:t>
      </w:r>
    </w:p>
    <w:p w14:paraId="489BCC20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queryPatientInfo</w:t>
      </w:r>
      <w:proofErr w:type="spellEnd"/>
    </w:p>
    <w:p w14:paraId="1BF2D386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4DA984BC" w14:textId="77777777" w:rsidR="00E10ECA" w:rsidRDefault="00000000">
      <w:pPr>
        <w:pStyle w:val="3"/>
        <w:spacing w:before="260" w:after="260" w:line="412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3.1.2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1568"/>
        <w:gridCol w:w="1227"/>
        <w:gridCol w:w="4545"/>
      </w:tblGrid>
      <w:tr w:rsidR="00E10ECA" w14:paraId="061BDFD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B55FDF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CFC7BC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参数</w:t>
            </w:r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D25E1D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参数名称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156507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是否必选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75AEBF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备注说明</w:t>
            </w:r>
          </w:p>
        </w:tc>
      </w:tr>
      <w:tr w:rsidR="00E10ECA" w14:paraId="572C231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66704E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934354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WardOrReg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2EC244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病人类别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838A8F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是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0B5BD4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（0门诊 1住院 3体检）</w:t>
            </w:r>
          </w:p>
        </w:tc>
      </w:tr>
      <w:tr w:rsidR="00E10ECA" w14:paraId="22CCEDE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34A12D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BC1112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PatName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8BCD41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病人姓名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F219A6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72C1FC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可按姓名查找（为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444B0FB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ACF055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lastRenderedPageBreak/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0BC4D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DeptCode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58AA8A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科室代码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75960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109E96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可按科室查找（为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7A5FA1F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EA6EBC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4AED96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Ward</w:t>
            </w:r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2D7F8A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病区代码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26BC2A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B17C7F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可按病区查找（为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48804776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1D4E93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003488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BedNo</w:t>
            </w:r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9025EA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床位代码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AF6E17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C33C10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可按床号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2117C9A4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425C9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8E8290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StartDate</w:t>
            </w:r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D7B200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 xml:space="preserve">开始日期  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7896E2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是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E52FF46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-MM-dd</w:t>
            </w:r>
          </w:p>
        </w:tc>
      </w:tr>
      <w:tr w:rsidR="00E10ECA" w14:paraId="5CC064BD" w14:textId="77777777">
        <w:trPr>
          <w:trHeight w:val="558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89F6EA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7658B0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EndDate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D92B35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结束日期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FF7658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是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FFB49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-MM-dd</w:t>
            </w:r>
          </w:p>
        </w:tc>
      </w:tr>
      <w:tr w:rsidR="00E10ECA" w14:paraId="49FD3BF4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E59CF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2C3CF0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InvoiceNo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CEA1FD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发票号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CD3CB2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425676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2A0B9A7D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F1CF7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1AFE6AF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ExecDeptCode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431B01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执行科室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3D97D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2F69DA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执行科室代码比如检验科，放射科</w:t>
            </w:r>
          </w:p>
        </w:tc>
      </w:tr>
      <w:tr w:rsidR="00E10ECA" w14:paraId="2A9C62C5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32806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E75DFB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EmergencyFlag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B135A1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急诊标志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0735D6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4D2EB6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（0-全部 1-急诊）</w:t>
            </w:r>
          </w:p>
        </w:tc>
      </w:tr>
      <w:tr w:rsidR="00E10ECA" w14:paraId="681B77BA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85EF7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93F8DA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  <w:t>OrgCode</w:t>
            </w:r>
            <w:proofErr w:type="spellEnd"/>
          </w:p>
        </w:tc>
        <w:tc>
          <w:tcPr>
            <w:tcW w:w="1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62A241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机构码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9B6AFA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否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7DE08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</w:tbl>
    <w:p w14:paraId="00CD0EDD" w14:textId="77777777" w:rsidR="00E10ECA" w:rsidRDefault="00000000">
      <w:pPr>
        <w:pStyle w:val="3"/>
        <w:spacing w:before="260" w:after="260" w:line="412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3.1.3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2159"/>
        <w:gridCol w:w="2436"/>
        <w:gridCol w:w="4545"/>
      </w:tblGrid>
      <w:tr w:rsidR="00E10ECA" w14:paraId="240CE17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5BFE42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No.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3DA0FBB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参数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3E5ACB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参数名称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D1EDCE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 w:themeColor="text1"/>
                <w:sz w:val="18"/>
                <w:szCs w:val="18"/>
              </w:rPr>
              <w:t>备注说明</w:t>
            </w:r>
          </w:p>
        </w:tc>
      </w:tr>
      <w:tr w:rsidR="00E10ECA" w14:paraId="5437494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D321C0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66ACA55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WardOrReg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9E0EDC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患者类别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50ECF65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（0门诊 1住院 3体检）</w:t>
            </w:r>
          </w:p>
        </w:tc>
      </w:tr>
      <w:tr w:rsidR="00E10ECA" w14:paraId="01D5A37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80419A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05970E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PatientId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24D98E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患者唯一标识（id）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5EF8BD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533F2BE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BED18D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1DFFA8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CureNo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89B03F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DF38B9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12A6F23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983DCB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B62661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CardNo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0EB13ED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卡号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568704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28F4DFDE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9A5D1F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lastRenderedPageBreak/>
              <w:t>5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975936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HospNo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EA3BA1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住院号/门诊号/病历号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A27EE7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62B10C6C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53D12C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307236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PatName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E70E7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病人姓名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222234D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07B05989" w14:textId="77777777">
        <w:trPr>
          <w:trHeight w:val="558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D36881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00EBF2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Sex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0C91ABC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性别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E135BAA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1ED8B06E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367945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7B3AB7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2C5115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D367FF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42831996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9F5232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5396E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AgeUnit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DD09A5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年龄单位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6BE02EE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24371E23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A79610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D8BA1E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Age2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0CF17B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年龄2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3CEEBC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</w:p>
        </w:tc>
      </w:tr>
      <w:tr w:rsidR="00E10ECA" w14:paraId="15976632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8BE21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E6D106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Age2Unit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91B121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年龄2单位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E90D70F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19B49CB9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C38367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38F980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DeptName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6C821F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科室名称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6CC6110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6718B2EF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ED2D1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13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5E6A011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WardName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B97A38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病区名称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69A62B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4BD98B83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995699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14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3FFCB5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BedNo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728EFD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床位号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8861B7D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333B6288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C9F93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66B21B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Phone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6F8C52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电话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0AFCC3F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20D80471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83FC67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16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1AE5D0A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Address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93401E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地址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B38E5E4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23B782C9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2F27C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17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E152CF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ChargeType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D6B0AB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收费类别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E8732D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（1-自费 141-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</w:t>
            </w:r>
            <w:proofErr w:type="gram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保）</w:t>
            </w:r>
          </w:p>
        </w:tc>
      </w:tr>
      <w:tr w:rsidR="00E10ECA" w14:paraId="16A4094F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221108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18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9846ED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Birthday</w:t>
            </w:r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89C75A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出生日期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55B9D0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-MM-dd</w:t>
            </w:r>
          </w:p>
        </w:tc>
      </w:tr>
      <w:tr w:rsidR="00E10ECA" w14:paraId="27BEF85D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E05E78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t>19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38FF8FD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CureDate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54FDEA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就诊日期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41E4161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6DB0CC28" w14:textId="77777777">
        <w:trPr>
          <w:trHeight w:val="48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44ABE4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  <w:lastRenderedPageBreak/>
              <w:t>20</w:t>
            </w:r>
          </w:p>
        </w:tc>
        <w:tc>
          <w:tcPr>
            <w:tcW w:w="2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271C5D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b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PatNameSpell</w:t>
            </w:r>
            <w:proofErr w:type="spellEnd"/>
          </w:p>
        </w:tc>
        <w:tc>
          <w:tcPr>
            <w:tcW w:w="2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1BF971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病人拼音</w:t>
            </w:r>
          </w:p>
        </w:tc>
        <w:tc>
          <w:tcPr>
            <w:tcW w:w="4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E14C40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大写字母简拼</w:t>
            </w:r>
          </w:p>
        </w:tc>
      </w:tr>
    </w:tbl>
    <w:p w14:paraId="3295114B" w14:textId="77777777" w:rsidR="00E10ECA" w:rsidRDefault="00E10ECA">
      <w:pPr>
        <w:rPr>
          <w:rFonts w:ascii="微软雅黑" w:eastAsia="微软雅黑" w:hAnsi="微软雅黑" w:cs="微软雅黑" w:hint="eastAsia"/>
        </w:rPr>
      </w:pPr>
    </w:p>
    <w:p w14:paraId="1BC54057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3.1.4 接口入参Json示例</w:t>
      </w:r>
    </w:p>
    <w:tbl>
      <w:tblPr>
        <w:tblW w:w="9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3"/>
      </w:tblGrid>
      <w:tr w:rsidR="00E10ECA" w14:paraId="77A4919C" w14:textId="77777777">
        <w:trPr>
          <w:trHeight w:val="637"/>
        </w:trPr>
        <w:tc>
          <w:tcPr>
            <w:tcW w:w="9773" w:type="dxa"/>
            <w:shd w:val="clear" w:color="auto" w:fill="8DB3E2"/>
          </w:tcPr>
          <w:p w14:paraId="79421821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26A66003" w14:textId="77777777">
        <w:trPr>
          <w:trHeight w:val="3569"/>
        </w:trPr>
        <w:tc>
          <w:tcPr>
            <w:tcW w:w="9773" w:type="dxa"/>
            <w:vAlign w:val="center"/>
          </w:tcPr>
          <w:p w14:paraId="7F7315F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7D1E8E2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"Ward":"101",</w:t>
            </w:r>
          </w:p>
          <w:p w14:paraId="18405DE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"ExecDept":"145",</w:t>
            </w:r>
          </w:p>
          <w:p w14:paraId="785EA0B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"BedNo":"312124",</w:t>
            </w:r>
          </w:p>
          <w:p w14:paraId="6148386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PatName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":"张三",</w:t>
            </w:r>
          </w:p>
          <w:p w14:paraId="2AA818E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"StartDate":"2023-12-20",</w:t>
            </w:r>
          </w:p>
          <w:p w14:paraId="0DCF9E0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"EndDate":"2023-12-21",</w:t>
            </w:r>
          </w:p>
          <w:p w14:paraId="70EE12A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"OrgCode":"330000"</w:t>
            </w:r>
          </w:p>
          <w:p w14:paraId="784FC0D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57BE0D75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31172E73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3.1.5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Json示例</w:t>
      </w:r>
    </w:p>
    <w:tbl>
      <w:tblPr>
        <w:tblW w:w="9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3"/>
      </w:tblGrid>
      <w:tr w:rsidR="00E10ECA" w14:paraId="66F47716" w14:textId="77777777">
        <w:trPr>
          <w:trHeight w:val="637"/>
        </w:trPr>
        <w:tc>
          <w:tcPr>
            <w:tcW w:w="9773" w:type="dxa"/>
            <w:shd w:val="clear" w:color="auto" w:fill="8DB3E2"/>
          </w:tcPr>
          <w:p w14:paraId="615DCFA9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502D4D3F" w14:textId="77777777">
        <w:trPr>
          <w:trHeight w:val="654"/>
        </w:trPr>
        <w:tc>
          <w:tcPr>
            <w:tcW w:w="9773" w:type="dxa"/>
            <w:vAlign w:val="center"/>
          </w:tcPr>
          <w:p w14:paraId="4B89680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716890A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53818A9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2BAF9B4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"WardOrReg":"1",</w:t>
            </w:r>
          </w:p>
          <w:p w14:paraId="0AE5B2E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"PatientId":"12312412",</w:t>
            </w:r>
          </w:p>
          <w:p w14:paraId="290C871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"CureNo":"1324",</w:t>
            </w:r>
          </w:p>
          <w:p w14:paraId="60A7EC1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"CardNo":"43252",</w:t>
            </w:r>
          </w:p>
          <w:p w14:paraId="251889D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"HospNo":"32341312",</w:t>
            </w:r>
          </w:p>
          <w:p w14:paraId="396DD1E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PatName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":"李四",</w:t>
            </w:r>
          </w:p>
          <w:p w14:paraId="4519827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"Sex":"1",</w:t>
            </w:r>
          </w:p>
          <w:p w14:paraId="7EAF3EB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"Age":"23",</w:t>
            </w:r>
          </w:p>
          <w:p w14:paraId="2405B56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AgeUnit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":"岁",</w:t>
            </w:r>
          </w:p>
          <w:p w14:paraId="0A0C9F1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"Age2":"",</w:t>
            </w:r>
          </w:p>
          <w:p w14:paraId="2140D09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"Age2Unit":"",</w:t>
            </w:r>
          </w:p>
          <w:p w14:paraId="4E8ED50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DeptName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":"肿瘤科室",</w:t>
            </w:r>
          </w:p>
          <w:p w14:paraId="588FFCE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WardName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":"超声病区",</w:t>
            </w:r>
          </w:p>
          <w:p w14:paraId="26E732E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"BedNo":"25",</w:t>
            </w:r>
          </w:p>
          <w:p w14:paraId="0E992FE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"Phone":"13333333333",</w:t>
            </w:r>
          </w:p>
          <w:p w14:paraId="25CF4BD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"Address":"安徽省合肥市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蜀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山区花园小区3号",</w:t>
            </w:r>
          </w:p>
          <w:p w14:paraId="1C9C72C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"ChargeType":"1",</w:t>
            </w:r>
          </w:p>
          <w:p w14:paraId="38EC450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"Birthday":"1995-10-23",</w:t>
            </w:r>
          </w:p>
          <w:p w14:paraId="5B21571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"CureDate":"2023-12-22 10:32:00",</w:t>
            </w:r>
          </w:p>
          <w:p w14:paraId="2915F72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PatNameSpell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":"LS"</w:t>
            </w:r>
          </w:p>
          <w:p w14:paraId="4AB6593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5088B37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275905E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1D44B24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6F77560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>}</w:t>
            </w:r>
          </w:p>
        </w:tc>
      </w:tr>
    </w:tbl>
    <w:p w14:paraId="74F954F5" w14:textId="77777777" w:rsidR="00E10ECA" w:rsidRDefault="00E10ECA">
      <w:pPr>
        <w:ind w:left="420" w:firstLine="420"/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1C3D2A80" w14:textId="77777777" w:rsidR="00E10ECA" w:rsidRDefault="00000000">
      <w:pPr>
        <w:pStyle w:val="2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3.2 获取病人基本信息</w:t>
      </w:r>
    </w:p>
    <w:p w14:paraId="71942EC3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集中预约界面输入申请单号</w:t>
      </w:r>
      <w:r>
        <w:rPr>
          <w:rFonts w:hint="eastAsia"/>
          <w:color w:val="FF0000"/>
        </w:rPr>
        <w:t>/</w:t>
      </w:r>
      <w:r>
        <w:rPr>
          <w:rFonts w:hint="eastAsia"/>
          <w:color w:val="FF0000"/>
        </w:rPr>
        <w:t>卡号</w:t>
      </w:r>
      <w:r>
        <w:rPr>
          <w:rFonts w:hint="eastAsia"/>
          <w:color w:val="FF0000"/>
        </w:rPr>
        <w:t>/</w:t>
      </w:r>
      <w:r>
        <w:rPr>
          <w:rFonts w:hint="eastAsia"/>
          <w:color w:val="FF0000"/>
        </w:rPr>
        <w:t>门诊号</w:t>
      </w:r>
      <w:r>
        <w:rPr>
          <w:rFonts w:hint="eastAsia"/>
          <w:color w:val="FF0000"/>
        </w:rPr>
        <w:t>/</w:t>
      </w:r>
      <w:r>
        <w:rPr>
          <w:rFonts w:hint="eastAsia"/>
          <w:color w:val="FF0000"/>
        </w:rPr>
        <w:t>住院号获取患者信息；患者列表双击也会使用该接口；</w:t>
      </w:r>
    </w:p>
    <w:p w14:paraId="5CD2ECDE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预约来调用三方的接口，要求三方按照文档提供接口链接。</w:t>
      </w:r>
    </w:p>
    <w:p w14:paraId="22D5EE92" w14:textId="77777777" w:rsidR="00E10ECA" w:rsidRDefault="00E10ECA">
      <w:pPr>
        <w:rPr>
          <w:color w:val="FF0000"/>
        </w:rPr>
      </w:pPr>
    </w:p>
    <w:p w14:paraId="042E1C6D" w14:textId="77777777" w:rsidR="00E10ECA" w:rsidRDefault="00000000">
      <w:r>
        <w:rPr>
          <w:noProof/>
        </w:rPr>
        <w:drawing>
          <wp:inline distT="0" distB="0" distL="0" distR="0" wp14:anchorId="0FEBAAED" wp14:editId="5F090662">
            <wp:extent cx="6400800" cy="2759075"/>
            <wp:effectExtent l="0" t="0" r="0" b="3175"/>
            <wp:docPr id="6501201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12014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53CB7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3.2.1 接口函数</w:t>
      </w:r>
    </w:p>
    <w:p w14:paraId="7BF71E61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retrievePatientInfo</w:t>
      </w:r>
      <w:proofErr w:type="spellEnd"/>
    </w:p>
    <w:p w14:paraId="525570A3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32CF11BB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3.2.2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1522"/>
        <w:gridCol w:w="1437"/>
        <w:gridCol w:w="4390"/>
      </w:tblGrid>
      <w:tr w:rsidR="00E10ECA" w14:paraId="75E5BF9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CE7F7B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A171DF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3E4870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11E227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C1DFFA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082F4F9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9F43C2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9B5844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WardOrReg</w:t>
            </w:r>
            <w:proofErr w:type="spellEnd"/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9F9FC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病人类型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DC0AFE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298710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（0门诊 1住院 3体检）</w:t>
            </w:r>
          </w:p>
        </w:tc>
      </w:tr>
      <w:tr w:rsidR="00E10ECA" w14:paraId="7D358CB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0D71C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0D3C1C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CodeType</w:t>
            </w:r>
            <w:proofErr w:type="spellEnd"/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6BDD63F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卡号类型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D0F86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AD5F56F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（1住院/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门诊号指病历</w:t>
            </w:r>
            <w:proofErr w:type="gramEnd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 xml:space="preserve">号 2卡号 3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PatientID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）</w:t>
            </w:r>
          </w:p>
        </w:tc>
      </w:tr>
      <w:tr w:rsidR="00E10ECA" w14:paraId="07006F8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A656B1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CABE0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Code</w:t>
            </w:r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FE9F15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卡号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CDD1AF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960F0BE" w14:textId="77777777" w:rsidR="00E10ECA" w:rsidRDefault="00E10ECA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31AB7F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C38B5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6C4BD9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BabyFlag</w:t>
            </w:r>
            <w:proofErr w:type="spellEnd"/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AA9D9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婴儿标志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06D02E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15F9BD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（0-非婴儿 1-婴儿）</w:t>
            </w:r>
          </w:p>
        </w:tc>
      </w:tr>
      <w:tr w:rsidR="00E10ECA" w14:paraId="1075FC1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10D66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7FCF19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OrgCode</w:t>
            </w:r>
            <w:proofErr w:type="spellEnd"/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DCC5FE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医疗机构代码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4890AE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873E06F" w14:textId="77777777" w:rsidR="00E10ECA" w:rsidRDefault="00E10ECA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195491EA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3.2.3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495"/>
        <w:gridCol w:w="4845"/>
      </w:tblGrid>
      <w:tr w:rsidR="00E10ECA" w14:paraId="7CF7AD0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C6E812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65D38B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154A66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77FCD6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467F9DC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B6B43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2DBDB6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WardOrReg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5D3CD6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病人类型 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97AC90D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（0门诊 1 住院 3体检）</w:t>
            </w:r>
          </w:p>
        </w:tc>
      </w:tr>
      <w:tr w:rsidR="00E10ECA" w14:paraId="13701EF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8D50C5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047947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PatientId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518574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患者唯一标识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1DA014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8E2AFA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F60D49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0C80C5A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58EC9B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病人姓名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1DC3B7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46A819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B798F1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172E44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CureNo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FAD6FB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A357C2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B0CDA1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4FB89E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0E728C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CardNo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F1458C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卡号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A9E6EC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6A3217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718036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F47EFE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HospNo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5CAFDBC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住院号/门诊号/病历号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774CB2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2D4686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B479AD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50BDDF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Sex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34ECE2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147996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629144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9B5C71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DA322A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Birthday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67653F1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生日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47EF92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-MM-dd</w:t>
            </w:r>
          </w:p>
        </w:tc>
      </w:tr>
      <w:tr w:rsidR="00E10ECA" w14:paraId="6B99335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FBA9B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1AB3EC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ChargeType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1943BF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收费类别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ECCA315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（1-自费 141-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</w:t>
            </w:r>
            <w:proofErr w:type="gram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保）</w:t>
            </w: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（如有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更多需</w:t>
            </w:r>
            <w:proofErr w:type="gramEnd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在预约系统辅助字典维护）</w:t>
            </w:r>
          </w:p>
        </w:tc>
      </w:tr>
      <w:tr w:rsidR="00E10ECA" w14:paraId="0942F1E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F52B0B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25189A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ApplyDept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D1BE381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申请科室代码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1F3990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9119CB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847A3A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11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F5F25D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ApplyDoctor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03BD54B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申请医生代码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2726175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385F3B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3B6292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E5626CB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A1B213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病区代码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DD65BA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DF9DA1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4E4D28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96CA32F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7BD39B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病区名称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15CBE3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20B740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53047D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8421F1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BedNo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BAE759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床号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EE2E8D8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E0945A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C6EBD9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F6BC7FB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ClinicDesc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4E3D3A1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临床诊断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33AB39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00C2F4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4C1292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15473B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BabyNo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FE8164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婴儿序号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5ACC4F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F3B27B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E7EE64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554F4B4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BabyFlag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73C7F1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婴儿标志 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6E4B68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（0-非婴儿 1-婴儿）</w:t>
            </w:r>
          </w:p>
        </w:tc>
      </w:tr>
      <w:tr w:rsidR="00E10ECA" w14:paraId="649F172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B6F8D0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82B89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IdType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EF11BC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id类型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C46D3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08AA16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648C94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5F7266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IdNum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5B4B4A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身份证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845A58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8CDD89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15FF36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9093BE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Phone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24B574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电话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5FC9CE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861FC4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BFA593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E3E7131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Address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C89648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地址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DE369E2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89E928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217653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693B94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Career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C3732F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职业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CAA9EE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E17538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6682EF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5DF99F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NationName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E2294D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名族名称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FB3C19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E1A533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FECB51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ED0D86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F2CAE6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年龄1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2BDF1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7B4852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2F83BD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81CFB3A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AgeUnit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ADEC29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年龄1单位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EDC625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075197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643CA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26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7786BB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Age2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1C97EF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年龄2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A1771C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41D92B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75FB8C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E40D1E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Age2Unit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7C197C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年龄2单位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8E8C015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A9B2FD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D931D7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FDE895D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Zip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748AFE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邮编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A90A87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12BEA8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E8688A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A34F75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Nation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D0260F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民族代码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4E7D5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7CD1B248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3.2.4 接口入参Json示例</w:t>
      </w:r>
    </w:p>
    <w:tbl>
      <w:tblPr>
        <w:tblpPr w:leftFromText="180" w:rightFromText="180" w:vertAnchor="text" w:horzAnchor="page" w:tblpX="1039" w:tblpY="18"/>
        <w:tblOverlap w:val="never"/>
        <w:tblW w:w="9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92"/>
      </w:tblGrid>
      <w:tr w:rsidR="00E10ECA" w14:paraId="16F83F8F" w14:textId="77777777">
        <w:trPr>
          <w:trHeight w:val="637"/>
        </w:trPr>
        <w:tc>
          <w:tcPr>
            <w:tcW w:w="9792" w:type="dxa"/>
            <w:shd w:val="clear" w:color="auto" w:fill="8DB3E2"/>
          </w:tcPr>
          <w:p w14:paraId="13B1618E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入参示例</w:t>
            </w:r>
          </w:p>
        </w:tc>
      </w:tr>
      <w:tr w:rsidR="00E10ECA" w14:paraId="44999A79" w14:textId="77777777">
        <w:trPr>
          <w:trHeight w:val="2659"/>
        </w:trPr>
        <w:tc>
          <w:tcPr>
            <w:tcW w:w="9792" w:type="dxa"/>
            <w:vAlign w:val="center"/>
          </w:tcPr>
          <w:p w14:paraId="4CAB028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578DBE8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"WardOrReg":"1",</w:t>
            </w:r>
          </w:p>
          <w:p w14:paraId="73D2283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"CodeType":"1",</w:t>
            </w:r>
          </w:p>
          <w:p w14:paraId="605CA4A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"Code":"31241",</w:t>
            </w:r>
          </w:p>
          <w:p w14:paraId="5D25BE8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"BabyFlag":"0",</w:t>
            </w:r>
          </w:p>
          <w:p w14:paraId="0C0B712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"OrgCode":"330000"</w:t>
            </w:r>
          </w:p>
          <w:p w14:paraId="2DFFACE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53C7EB66" w14:textId="77777777" w:rsidR="00E10ECA" w:rsidRDefault="00E10ECA">
      <w:pPr>
        <w:rPr>
          <w:rFonts w:ascii="微软雅黑" w:eastAsia="微软雅黑" w:hAnsi="微软雅黑" w:cs="微软雅黑" w:hint="eastAsia"/>
        </w:rPr>
      </w:pPr>
    </w:p>
    <w:p w14:paraId="379E80EC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3.2.5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Json示例</w:t>
      </w:r>
    </w:p>
    <w:tbl>
      <w:tblPr>
        <w:tblpPr w:leftFromText="180" w:rightFromText="180" w:vertAnchor="text" w:horzAnchor="page" w:tblpX="1021" w:tblpY="231"/>
        <w:tblOverlap w:val="never"/>
        <w:tblW w:w="9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92"/>
      </w:tblGrid>
      <w:tr w:rsidR="00E10ECA" w14:paraId="50763A18" w14:textId="77777777">
        <w:trPr>
          <w:trHeight w:val="637"/>
        </w:trPr>
        <w:tc>
          <w:tcPr>
            <w:tcW w:w="9792" w:type="dxa"/>
            <w:shd w:val="clear" w:color="auto" w:fill="8DB3E2"/>
          </w:tcPr>
          <w:p w14:paraId="56C4A18B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601DCC31" w14:textId="77777777">
        <w:trPr>
          <w:trHeight w:val="654"/>
        </w:trPr>
        <w:tc>
          <w:tcPr>
            <w:tcW w:w="9792" w:type="dxa"/>
            <w:vAlign w:val="center"/>
          </w:tcPr>
          <w:p w14:paraId="629F9A6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1FF48DD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03F2FC3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1BC3059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"WardOrReg":"1",</w:t>
            </w:r>
          </w:p>
          <w:p w14:paraId="23BAB83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"PatientId":"12312412",</w:t>
            </w:r>
          </w:p>
          <w:p w14:paraId="4D39021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PatName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":"李四",</w:t>
            </w:r>
          </w:p>
          <w:p w14:paraId="1F11575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"CureNo":"1324",</w:t>
            </w:r>
          </w:p>
          <w:p w14:paraId="774F6BA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"CardNo":"43252",</w:t>
            </w:r>
          </w:p>
          <w:p w14:paraId="3CE2E75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"HospNo":"32341312",</w:t>
            </w:r>
          </w:p>
          <w:p w14:paraId="67D1316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"Sex":"1",</w:t>
            </w:r>
          </w:p>
          <w:p w14:paraId="5F60CC2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"Age":"23",</w:t>
            </w:r>
          </w:p>
          <w:p w14:paraId="1F84D38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AgeUnit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":"岁",</w:t>
            </w:r>
          </w:p>
          <w:p w14:paraId="45B4AAD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"Age2":"",</w:t>
            </w:r>
          </w:p>
          <w:p w14:paraId="3F0A625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"Age2Unit":"",</w:t>
            </w:r>
          </w:p>
          <w:p w14:paraId="0C6C00A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"Birthday":"1995-10-23",</w:t>
            </w:r>
          </w:p>
          <w:p w14:paraId="26618DA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"ChargeType":"1",</w:t>
            </w:r>
          </w:p>
          <w:p w14:paraId="07837BF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"ApplyDept":"145",</w:t>
            </w:r>
          </w:p>
          <w:p w14:paraId="5A3651D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"ApplyDoctor":"001",</w:t>
            </w:r>
          </w:p>
          <w:p w14:paraId="70EFADE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"Ward":"189",</w:t>
            </w:r>
          </w:p>
          <w:p w14:paraId="35EE70B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WardName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":"胸外病区",</w:t>
            </w:r>
          </w:p>
          <w:p w14:paraId="176736E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"BedNo":"25",</w:t>
            </w:r>
          </w:p>
          <w:p w14:paraId="6DB249F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ClinicDesc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":"窦性",</w:t>
            </w:r>
          </w:p>
          <w:p w14:paraId="6BCD0B0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"BabyNo":"",</w:t>
            </w:r>
          </w:p>
          <w:p w14:paraId="342C2A1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"BabyFlag":"0",</w:t>
            </w:r>
          </w:p>
          <w:p w14:paraId="1D5675A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"IdType":"1",</w:t>
            </w:r>
          </w:p>
          <w:p w14:paraId="18ECCA0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"IdNum":"142232199010270987",</w:t>
            </w:r>
          </w:p>
          <w:p w14:paraId="4F0F757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"Phone":"13333333333",</w:t>
            </w:r>
          </w:p>
          <w:p w14:paraId="1F1B1B6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"Address":"安徽省合肥市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蜀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山区花园小区3号",</w:t>
            </w:r>
          </w:p>
          <w:p w14:paraId="6DF7BDF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"Career":"司机",</w:t>
            </w:r>
          </w:p>
          <w:p w14:paraId="5440CF9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NationName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":"汉族",</w:t>
            </w:r>
          </w:p>
          <w:p w14:paraId="556848F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"Zip":"130000",</w:t>
            </w:r>
          </w:p>
          <w:p w14:paraId="1CC5052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"Nation":"1"</w:t>
            </w:r>
          </w:p>
          <w:p w14:paraId="4D636A9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79FC9F8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6B820B1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76F0389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78B8AEF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722F5B20" w14:textId="77777777" w:rsidR="00E10ECA" w:rsidRDefault="00E10ECA">
      <w:pPr>
        <w:jc w:val="left"/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1DC7C6F9" w14:textId="77777777" w:rsidR="00E10ECA" w:rsidRDefault="00000000">
      <w:pPr>
        <w:pStyle w:val="2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3.3 获取有医嘱项目的在</w:t>
      </w:r>
      <w:proofErr w:type="gramStart"/>
      <w:r>
        <w:rPr>
          <w:rFonts w:ascii="微软雅黑" w:eastAsia="微软雅黑" w:hAnsi="微软雅黑" w:cs="微软雅黑" w:hint="eastAsia"/>
          <w:sz w:val="24"/>
          <w:szCs w:val="24"/>
        </w:rPr>
        <w:t>院病人</w:t>
      </w:r>
      <w:proofErr w:type="gramEnd"/>
      <w:r>
        <w:rPr>
          <w:rFonts w:ascii="微软雅黑" w:eastAsia="微软雅黑" w:hAnsi="微软雅黑" w:cs="微软雅黑" w:hint="eastAsia"/>
          <w:sz w:val="24"/>
          <w:szCs w:val="24"/>
        </w:rPr>
        <w:t>列表</w:t>
      </w:r>
    </w:p>
    <w:p w14:paraId="14290B1D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病区预约获取有医嘱的患者信息列表；预约来调用三方的接口，要求三方按照文档提供接口链接。</w:t>
      </w:r>
    </w:p>
    <w:p w14:paraId="059C040C" w14:textId="77777777" w:rsidR="00E10ECA" w:rsidRDefault="00000000">
      <w:r>
        <w:rPr>
          <w:noProof/>
        </w:rPr>
        <w:drawing>
          <wp:inline distT="0" distB="0" distL="0" distR="0" wp14:anchorId="7846D7F5" wp14:editId="50D7C398">
            <wp:extent cx="6400800" cy="2426970"/>
            <wp:effectExtent l="0" t="0" r="0" b="0"/>
            <wp:docPr id="6903480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34807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3EFCA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lastRenderedPageBreak/>
        <w:t>3.3.1 接口函数</w:t>
      </w:r>
    </w:p>
    <w:p w14:paraId="2822F166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queryMedicalOrder</w:t>
      </w:r>
      <w:proofErr w:type="spellEnd"/>
    </w:p>
    <w:p w14:paraId="5F93A7CD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3E9943D5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3.3.2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1686"/>
        <w:gridCol w:w="1718"/>
        <w:gridCol w:w="4018"/>
      </w:tblGrid>
      <w:tr w:rsidR="00E10ECA" w14:paraId="3938529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8CC0C7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707BD2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EF12FC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5C3BE1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16134E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7DF95DF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C4893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ED135E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Ward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0DFC3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病区代码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290C7C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74C1CC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可按病区查找（为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392D374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2963B0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8641A4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ExecDept</w:t>
            </w:r>
            <w:proofErr w:type="spellEnd"/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3518E6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科室代码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D0F97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DFFCB7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可按科室查找（为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3DCAB71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6AF38C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B20E4E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BedNo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7FB6DB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床位代码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3AD6EA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F7B070F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可按床号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59E959F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4DEFC1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979FF8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PatName</w:t>
            </w:r>
            <w:proofErr w:type="spellEnd"/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84CE3F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病人姓名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8D15EB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32BFF2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可按姓名查找（为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空代表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全部）</w:t>
            </w:r>
          </w:p>
        </w:tc>
      </w:tr>
      <w:tr w:rsidR="00E10ECA" w14:paraId="0DF14F6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82DDCF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28276A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kern w:val="0"/>
                <w:sz w:val="20"/>
                <w:szCs w:val="20"/>
              </w:rPr>
              <w:t>StartDate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0DA6E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 xml:space="preserve">开始日期  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0C7B58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88C6AFE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格式: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-MM-dd</w:t>
            </w:r>
          </w:p>
        </w:tc>
      </w:tr>
      <w:tr w:rsidR="00E10ECA" w14:paraId="7E3AF22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D80833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637A8A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kern w:val="0"/>
                <w:sz w:val="20"/>
                <w:szCs w:val="20"/>
              </w:rPr>
              <w:t>EndDate</w:t>
            </w:r>
            <w:proofErr w:type="spellEnd"/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04E80C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结束日期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EAE8E1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98E96C5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格式: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-MM-dd</w:t>
            </w:r>
          </w:p>
        </w:tc>
      </w:tr>
      <w:tr w:rsidR="00E10ECA" w14:paraId="4B20BD5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68ECA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24ABF5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kern w:val="0"/>
                <w:sz w:val="20"/>
                <w:szCs w:val="20"/>
              </w:rPr>
              <w:t>OrgCode</w:t>
            </w:r>
            <w:proofErr w:type="spellEnd"/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89A76A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机构代码</w:t>
            </w:r>
          </w:p>
        </w:tc>
        <w:tc>
          <w:tcPr>
            <w:tcW w:w="1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8C75BD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4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31BC35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420C6DF3" w14:textId="77777777" w:rsidR="00E10ECA" w:rsidRDefault="00E10ECA">
      <w:pPr>
        <w:ind w:left="420" w:firstLine="420"/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71E2D7B8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3.3.3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495"/>
        <w:gridCol w:w="4845"/>
      </w:tblGrid>
      <w:tr w:rsidR="00E10ECA" w14:paraId="78FE80E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67AA2E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9C7877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6A42E5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392276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53F8897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6A4A3C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52C764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ItemCode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5C2E30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08C5DD4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58613F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0BFB42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56F7FBB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18405EC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E3FDA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C258BD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B86B4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4F780DF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ItemType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6179FF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项目类别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361707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（0临床、1收费）</w:t>
            </w:r>
          </w:p>
        </w:tc>
      </w:tr>
      <w:tr w:rsidR="00E10ECA" w14:paraId="6E6F6AB1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772402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514B11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5D9FE9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申请单号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709CFA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51EF85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5CF74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086EC5A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LogNo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326342E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医嘱序号（唯一号）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BAC895F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7C6441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02A4B5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1984C3A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HisApplyNo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AB112D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申请单号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62C2CF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4D7A80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300FC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ADB5B0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GroupNo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C400BDD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项目分组号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13DB7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1473161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055935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02746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Price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F3880A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项目价格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5ACCD2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精确到小数点后两位</w:t>
            </w:r>
          </w:p>
        </w:tc>
      </w:tr>
      <w:tr w:rsidR="00E10ECA" w14:paraId="43B148A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3E126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F54F42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ItemNum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927440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项目数量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697B7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574D85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33E48F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7826BC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ItemUnit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16D535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项目单位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A22005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87A0D9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E9CA75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CCD31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ApplyTime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ECA86A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申请时间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A9B723A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60E8C8E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D6715C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BAF2D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ReceiveTime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D031EDD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接收下载时间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BC3C85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24774C6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D7135D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2A673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ApplyDoctor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4C6B67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申请医生代码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6520AD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0C81EA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FBBB56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F2B3F62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ApplyDept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92B5BF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申请科室代码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F73992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79F2E1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84CB54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1D318A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ExecDept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A65401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执行科室代码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9589D8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C79E30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B8D69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E0E3B5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OperatorCode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30797E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操作医生代码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55B5934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80AB1A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B0753C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3265AE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OperatorName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17A26A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操作医生姓名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62AEE7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F25ADE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D4F3C7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18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3CED241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Status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064F6B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项目确认状态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C5A4C1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（0：未确认，1：已确认，2：已拒绝）</w:t>
            </w:r>
          </w:p>
        </w:tc>
      </w:tr>
      <w:tr w:rsidR="00E10ECA" w14:paraId="672D4E1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38D3C7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C54F732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ChargeFlag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9C16D4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收费状态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924787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（0：未收费，1：已收费，2：已退费）</w:t>
            </w:r>
          </w:p>
        </w:tc>
      </w:tr>
      <w:tr w:rsidR="00E10ECA" w14:paraId="783D5E6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0195CF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8102154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EmergencyFlag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DDB9D2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门急诊标志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D28FB4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（0：普通项目 1：急诊项目）</w:t>
            </w:r>
          </w:p>
        </w:tc>
      </w:tr>
      <w:tr w:rsidR="00E10ECA" w14:paraId="53A1402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55CC1A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7D40B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ItemMemo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A277BCE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项目备注,医嘱嘱托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7C5357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775A46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C2789F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E4822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ClinicDesc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060E4D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临床诊断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038A09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医嘱说明</w:t>
            </w:r>
          </w:p>
        </w:tc>
      </w:tr>
      <w:tr w:rsidR="00E10ECA" w14:paraId="1DC0DDA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7321F8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8F0326B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LabelID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1CB0B7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条码号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58295F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D79E6A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B0357B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A489C03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CarryWay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E95F01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运送方式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928636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4B4604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892105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689059D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ReportName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1A91A3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报告名称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5ED8E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27CC87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DF34F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C002DD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PatientId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DEB74D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患者唯一标识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CEE068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A9DBDB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822BD2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7BFE8D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CureNo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854AF9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3E09AC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71091B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84335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AB2F90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CardNo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F0892FB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卡号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6FB705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A88894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B20AF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65B938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HospNo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236736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住院号/门诊号/病历号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DF5674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491A26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074B4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9DEA3A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D39097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患者姓名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02E2015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C6CE87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0FAB3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E287BD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BedNo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22350DB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床位号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E1970E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D7001A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91E611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D7E821F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952BAE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病区代码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5D8E90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55098B1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FCADF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33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4AB13C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WardName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222AFD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病区名称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7C03F7F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90BA06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FFEBFE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156E3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Sex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03217A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性别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CC19204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sz w:val="20"/>
                <w:szCs w:val="20"/>
              </w:rPr>
              <w:t>1男 2女 3未知</w:t>
            </w:r>
          </w:p>
        </w:tc>
      </w:tr>
      <w:tr w:rsidR="00E10ECA" w14:paraId="24549A9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E169B4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44F4A7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0E9352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DA955F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CE1EF7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CBA3D0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FC3667E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AgeUnit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63FD7C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年龄单位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A45A544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DC224F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AD09F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36513B1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Age2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7B12C8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年龄2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3068FA8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980D62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10877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129F6D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Age2Unit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1EF4D7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年龄单位2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47C2414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F3BBB8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EA55E0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916138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IDNum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EF8172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身份证号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E9D2FB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A04412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195C0D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9131A8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Phone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CED3F2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电话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49D850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EDF23F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044E53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E1B2E1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Address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3C4663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地址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0927D5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C46BAF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7448E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51E5F6D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Zip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93F9C6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邮编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8602A62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839C93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07F1C2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768B5A6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Career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70D903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职业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E61C7C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E0CD20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E8944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48E21A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Nation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BAE72D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民族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E78742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9E4030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E2834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8D22251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BabyFlag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07B3EC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婴儿标志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323A7AA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（0-非婴儿 1-婴儿）</w:t>
            </w:r>
          </w:p>
        </w:tc>
      </w:tr>
      <w:tr w:rsidR="00E10ECA" w14:paraId="3C42C05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B549DA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82FCFA1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BabyNo</w:t>
            </w:r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D3D186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婴儿序号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DEC545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0DC5BB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7D955A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7B8645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ChargeType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7EDB0E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收费类别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4A74A5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（1-自费 141-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</w:t>
            </w:r>
            <w:proofErr w:type="gram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保）</w:t>
            </w:r>
          </w:p>
        </w:tc>
      </w:tr>
      <w:tr w:rsidR="00E10ECA" w14:paraId="349DBDD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0B8B4A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48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8F77E0D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CisApplyNo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9AB9D9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医生站申请单序号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7C8FCF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93DEEE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289A63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5BA9181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CisNo</w:t>
            </w:r>
            <w:proofErr w:type="spellEnd"/>
          </w:p>
        </w:tc>
        <w:tc>
          <w:tcPr>
            <w:tcW w:w="2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16CCF91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医生站医嘱序号</w:t>
            </w:r>
          </w:p>
        </w:tc>
        <w:tc>
          <w:tcPr>
            <w:tcW w:w="4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663AF04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48036544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4550CEE0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3.3.4 接口入参Json示例</w:t>
      </w:r>
    </w:p>
    <w:tbl>
      <w:tblPr>
        <w:tblW w:w="97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64"/>
      </w:tblGrid>
      <w:tr w:rsidR="00E10ECA" w14:paraId="235923CE" w14:textId="77777777">
        <w:trPr>
          <w:trHeight w:val="637"/>
        </w:trPr>
        <w:tc>
          <w:tcPr>
            <w:tcW w:w="9764" w:type="dxa"/>
            <w:shd w:val="clear" w:color="auto" w:fill="8DB3E2"/>
          </w:tcPr>
          <w:p w14:paraId="481D33CD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16CA4983" w14:textId="77777777">
        <w:trPr>
          <w:trHeight w:val="3569"/>
        </w:trPr>
        <w:tc>
          <w:tcPr>
            <w:tcW w:w="9764" w:type="dxa"/>
            <w:vAlign w:val="center"/>
          </w:tcPr>
          <w:p w14:paraId="2DBF51A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1FAB656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"Ward":"101",</w:t>
            </w:r>
          </w:p>
          <w:p w14:paraId="0D5D168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"ExecDept":"145",</w:t>
            </w:r>
          </w:p>
          <w:p w14:paraId="4736F0A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"BedNo":"312124",</w:t>
            </w:r>
          </w:p>
          <w:p w14:paraId="21BBBAF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PatName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":"张三",</w:t>
            </w:r>
          </w:p>
          <w:p w14:paraId="3A0096A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"StartDate":"2023-12-20",</w:t>
            </w:r>
          </w:p>
          <w:p w14:paraId="43A1823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"EndDate":"2023-12-21",</w:t>
            </w:r>
          </w:p>
          <w:p w14:paraId="260CDB6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"OrgCode":"330000"</w:t>
            </w:r>
          </w:p>
          <w:p w14:paraId="564B034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6972E454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77AE5E20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3.3.5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Json示例</w:t>
      </w:r>
    </w:p>
    <w:tbl>
      <w:tblPr>
        <w:tblW w:w="97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64"/>
      </w:tblGrid>
      <w:tr w:rsidR="00E10ECA" w14:paraId="6BA2B1DC" w14:textId="77777777">
        <w:trPr>
          <w:trHeight w:val="637"/>
        </w:trPr>
        <w:tc>
          <w:tcPr>
            <w:tcW w:w="9764" w:type="dxa"/>
            <w:shd w:val="clear" w:color="auto" w:fill="8DB3E2"/>
          </w:tcPr>
          <w:p w14:paraId="775DFC3D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3682580F" w14:textId="77777777">
        <w:trPr>
          <w:trHeight w:val="654"/>
        </w:trPr>
        <w:tc>
          <w:tcPr>
            <w:tcW w:w="9764" w:type="dxa"/>
            <w:vAlign w:val="center"/>
          </w:tcPr>
          <w:p w14:paraId="5B8E2EF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78ABD4A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7309E33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5D5F433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"ItemCode":"130014",</w:t>
            </w:r>
          </w:p>
          <w:p w14:paraId="2AA3A89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":"胸部CT增强",</w:t>
            </w:r>
          </w:p>
          <w:p w14:paraId="6388A25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"ItemType":"1",</w:t>
            </w:r>
          </w:p>
          <w:p w14:paraId="0BC8E7D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"ApplyNo":"123422",</w:t>
            </w:r>
          </w:p>
          <w:p w14:paraId="357386E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"LogNo":"134234201",</w:t>
            </w:r>
          </w:p>
          <w:p w14:paraId="2C0A938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"HisApplyNo":"2314543243",</w:t>
            </w:r>
          </w:p>
          <w:p w14:paraId="2CC9519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"GroupNo":"23",</w:t>
            </w:r>
          </w:p>
          <w:p w14:paraId="424C019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"Price":"12.00",</w:t>
            </w:r>
          </w:p>
          <w:p w14:paraId="78E6FC9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"ItemNum":"13",</w:t>
            </w:r>
          </w:p>
          <w:p w14:paraId="5074FFC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ItemUnit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个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",</w:t>
            </w:r>
          </w:p>
          <w:p w14:paraId="3386384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"ApplyTime":"2023-12-23 13:12:00",</w:t>
            </w:r>
          </w:p>
          <w:p w14:paraId="3F2B0A9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"ReceiveTime":"2023-12-24 15:12:00",</w:t>
            </w:r>
          </w:p>
          <w:p w14:paraId="7141044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"ApplyDoctor":"001",</w:t>
            </w:r>
          </w:p>
          <w:p w14:paraId="664F4E4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"ApplyDept":"145",</w:t>
            </w:r>
          </w:p>
          <w:p w14:paraId="0B7AABC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"ExecDept":"115601",</w:t>
            </w:r>
          </w:p>
          <w:p w14:paraId="7C1C845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"OperatorCode":"001",</w:t>
            </w:r>
          </w:p>
          <w:p w14:paraId="6D0D433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OperatorName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":"张三",</w:t>
            </w:r>
          </w:p>
          <w:p w14:paraId="30D941F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"Status":"0",</w:t>
            </w:r>
          </w:p>
          <w:p w14:paraId="19C4939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"ChargeFlag":"1",</w:t>
            </w:r>
          </w:p>
          <w:p w14:paraId="255F198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"EmergencyFlag":"1",</w:t>
            </w:r>
          </w:p>
          <w:p w14:paraId="4C62BAF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ItemMemo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":"注意饮水",</w:t>
            </w:r>
          </w:p>
          <w:p w14:paraId="02AC542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ClinicDesc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":"心律不齐",</w:t>
            </w:r>
          </w:p>
          <w:p w14:paraId="28261B2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"LabelID":"321",</w:t>
            </w:r>
          </w:p>
          <w:p w14:paraId="58EBF0E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CarryWay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":"轮椅",</w:t>
            </w:r>
          </w:p>
          <w:p w14:paraId="6E866B1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ReportName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":"报告Cli2",</w:t>
            </w:r>
          </w:p>
          <w:p w14:paraId="35C75DF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"PatientId":"321421",</w:t>
            </w:r>
          </w:p>
          <w:p w14:paraId="3C6DD73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"CureNo":"12321",</w:t>
            </w:r>
          </w:p>
          <w:p w14:paraId="5CE6B2D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"CardNo":"432323554365345",</w:t>
            </w:r>
          </w:p>
          <w:p w14:paraId="1968F6F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"HospNo":"234235423",</w:t>
            </w:r>
          </w:p>
          <w:p w14:paraId="6AD664E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PatName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":"李四",</w:t>
            </w:r>
          </w:p>
          <w:p w14:paraId="3DE9B43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"BedNo":"28",</w:t>
            </w:r>
          </w:p>
          <w:p w14:paraId="49B40BD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"Ward":"176",</w:t>
            </w:r>
          </w:p>
          <w:p w14:paraId="1B36C06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WardName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":"心脏病区",</w:t>
            </w:r>
          </w:p>
          <w:p w14:paraId="1E7FD09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"Sex":"1",</w:t>
            </w:r>
          </w:p>
          <w:p w14:paraId="2872DC6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"Age":"24",</w:t>
            </w:r>
          </w:p>
          <w:p w14:paraId="597ED65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AgeUnit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":"岁",</w:t>
            </w:r>
          </w:p>
          <w:p w14:paraId="71F2209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"Age2":"",</w:t>
            </w:r>
          </w:p>
          <w:p w14:paraId="70D9689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"Age2Unit":"",</w:t>
            </w:r>
          </w:p>
          <w:p w14:paraId="5F8F69E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"IDNum":"142323198712230967",</w:t>
            </w:r>
          </w:p>
          <w:p w14:paraId="1BDEFAD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"Phone":"13333333333",</w:t>
            </w:r>
          </w:p>
          <w:p w14:paraId="544AEDB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"Address":"安徽省合肥市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蜀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山区花园小区2号",</w:t>
            </w:r>
          </w:p>
          <w:p w14:paraId="598E61D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"Zip":"133000",</w:t>
            </w:r>
          </w:p>
          <w:p w14:paraId="464D5A1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"Career":"司机",</w:t>
            </w:r>
          </w:p>
          <w:p w14:paraId="2084FE8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"Nation":"0",</w:t>
            </w:r>
          </w:p>
          <w:p w14:paraId="2925CF1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"BabyFlag":"0",</w:t>
            </w:r>
          </w:p>
          <w:p w14:paraId="2A86B93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"BabyNo":"",</w:t>
            </w:r>
          </w:p>
          <w:p w14:paraId="0D7B4EB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"ChargeType":"1",</w:t>
            </w:r>
          </w:p>
          <w:p w14:paraId="4E887C8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"CisApplyNo":"123123",</w:t>
            </w:r>
          </w:p>
          <w:p w14:paraId="651D448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"CisNo":"43225"</w:t>
            </w:r>
          </w:p>
          <w:p w14:paraId="2EDA6C1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0C72B7E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28050BA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649DDCF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1733BA6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41790719" w14:textId="77777777" w:rsidR="00E10ECA" w:rsidRDefault="00E10ECA"/>
    <w:p w14:paraId="5B122724" w14:textId="77777777" w:rsidR="00E10ECA" w:rsidRDefault="00000000">
      <w:pPr>
        <w:pStyle w:val="2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3.4 获取病人未执行医嘱项目</w:t>
      </w:r>
    </w:p>
    <w:p w14:paraId="627480D8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集中预约获取患者未执行医嘱项目；预约来调用三方的接口，要求三方按照文档提供接口链接</w:t>
      </w:r>
    </w:p>
    <w:p w14:paraId="2A7FC679" w14:textId="77777777" w:rsidR="00E10ECA" w:rsidRDefault="00000000">
      <w:r>
        <w:rPr>
          <w:noProof/>
        </w:rPr>
        <w:drawing>
          <wp:inline distT="0" distB="0" distL="0" distR="0" wp14:anchorId="00778626" wp14:editId="046210D0">
            <wp:extent cx="6400800" cy="3808095"/>
            <wp:effectExtent l="0" t="0" r="0" b="1905"/>
            <wp:docPr id="2396574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657440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80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DC7EF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lastRenderedPageBreak/>
        <w:t>3.4.1 接口函数</w:t>
      </w:r>
    </w:p>
    <w:p w14:paraId="771BC33C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queryOrder</w:t>
      </w:r>
      <w:proofErr w:type="spellEnd"/>
    </w:p>
    <w:p w14:paraId="7F1DC377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33E0A7F0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3.4.2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068"/>
        <w:gridCol w:w="1372"/>
        <w:gridCol w:w="3919"/>
      </w:tblGrid>
      <w:tr w:rsidR="00E10ECA" w14:paraId="421248B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C9777D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9DCF17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C27EF7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31B946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41844B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60DC47D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27CE34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C282796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WardOrReg</w:t>
            </w:r>
            <w:proofErr w:type="spellEnd"/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83649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病人类别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AB67FB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64E9CA6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（0门诊 1住院 3体检）</w:t>
            </w:r>
          </w:p>
        </w:tc>
      </w:tr>
      <w:tr w:rsidR="00E10ECA" w14:paraId="0B8F9BF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DBE1F5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1C5F51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PatientId</w:t>
            </w:r>
            <w:proofErr w:type="spellEnd"/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58907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病人唯一标识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AAB94B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749BF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687586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F5EE85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703048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CureNo</w:t>
            </w:r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9D1831C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59FC1B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CD806B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F341D5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15735D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9BA664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StartDate</w:t>
            </w:r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EF3A45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 xml:space="preserve">开始日期  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F3731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D92437E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</w:p>
        </w:tc>
      </w:tr>
      <w:tr w:rsidR="00E10ECA" w14:paraId="1FFD457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D55F05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4F2F94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EndDate</w:t>
            </w:r>
            <w:proofErr w:type="spellEnd"/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850E17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 xml:space="preserve">结束日期  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1E59A0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0538AB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</w:p>
        </w:tc>
      </w:tr>
      <w:tr w:rsidR="00E10ECA" w14:paraId="22DF574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25F3F9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B17B67C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ApplyNo</w:t>
            </w:r>
            <w:proofErr w:type="spellEnd"/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7C08E16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申请单号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117B01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4CA605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默认传“0”</w:t>
            </w:r>
          </w:p>
        </w:tc>
      </w:tr>
      <w:tr w:rsidR="00E10ECA" w14:paraId="12204F8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D241EE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DC345A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BabyNo</w:t>
            </w:r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7543D0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婴儿序号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5B6578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F4917B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5A430C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97CBC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671740C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OrgCode</w:t>
            </w:r>
            <w:proofErr w:type="spellEnd"/>
          </w:p>
        </w:tc>
        <w:tc>
          <w:tcPr>
            <w:tcW w:w="2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97DD9C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机构码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C18BD4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3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C22FF2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26EFE416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3.4.3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277"/>
        <w:gridCol w:w="5072"/>
      </w:tblGrid>
      <w:tr w:rsidR="00E10ECA" w14:paraId="749F7A7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C0DF6C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EC0575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3E4009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CF7AC7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48890921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529F42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589778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PatientId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5BB68B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患者唯一标识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1ABD7F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0390E7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300E2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A9AEB5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CureNo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443634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843E87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CC7AB1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7EDD0A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969E76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LogNo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EDEA991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医嘱序号（唯一号）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F1BE90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C96831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2FAE9B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EE50E63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HisApplyNo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465BDF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申请单号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E346F1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D32739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530235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2C85836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GroupNo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AECCB6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项目分组号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944530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04816F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8909D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B4C9BAE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ItemType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4FD632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项目类型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7D20CF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</w:t>
            </w:r>
            <w:r>
              <w:rPr>
                <w:rFonts w:ascii="微软雅黑" w:eastAsia="微软雅黑" w:hAnsi="微软雅黑" w:cs="微软雅黑" w:hint="eastAsia"/>
                <w:color w:val="FF0000"/>
                <w:kern w:val="0"/>
                <w:sz w:val="22"/>
                <w:lang w:bidi="ar"/>
              </w:rPr>
              <w:t>0临床</w:t>
            </w: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、1收费）</w:t>
            </w:r>
          </w:p>
        </w:tc>
      </w:tr>
      <w:tr w:rsidR="00E10ECA" w14:paraId="052FBA7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8A5637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BE5710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ItemCode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C2DADC5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F70606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F541FC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311600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C9D4BCD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971C2D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C4CF4B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10CAAD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9545B0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3502CB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Price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0B90B2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项目价格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5EC9B4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精确到小数点后两位</w:t>
            </w:r>
          </w:p>
        </w:tc>
      </w:tr>
      <w:tr w:rsidR="00E10ECA" w14:paraId="386A74F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01A8C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B3E0F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ItemNum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FCAFA76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项目数量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8F775AF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F4B6E6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7152E7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A59C06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ItemUnit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65F5C83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项目单位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6CC842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FECC1B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BD865B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7C35C6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ApplyTime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CBC880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申请时间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7BA44C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01FF43A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8D11B7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918949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ReceiveTime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F08C983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接收下载时间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F274E9A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75BAA89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8D287F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FB656E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ApplyDoctor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1310D2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申请医生代码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1D14E6E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DCCA10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4E20EB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F5B009C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ApplyDoctorName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13325C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申请医生姓名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23C491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6BC4B7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49EFF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16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588BF7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ApplyDept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A24EF3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申请科室代码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5F9444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DEEFF6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0A772D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EC6EF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ApplyDeptName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36954D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申请科室名称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AE9946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7A9A99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4C8A69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AB29FF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ExecDept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176F84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执行科室代码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C1E7635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20344C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2DCEE7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B5EE0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ExecDeptName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E795A5C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执行科室名称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08C50C4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5BFC28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72240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FDD71BE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OperatorCode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D61654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操作医生代码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C7669A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F6AE00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896518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9C20FB1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OperatorName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4E0D1D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操作医生名称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FDFFFF3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B81FF8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2027D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6A5DDD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Status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43B6BE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项目确认状态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6A8243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</w:t>
            </w:r>
            <w:r>
              <w:rPr>
                <w:rFonts w:ascii="微软雅黑" w:eastAsia="微软雅黑" w:hAnsi="微软雅黑" w:cs="微软雅黑" w:hint="eastAsia"/>
                <w:color w:val="FF0000"/>
                <w:kern w:val="0"/>
                <w:sz w:val="22"/>
                <w:lang w:bidi="ar"/>
              </w:rPr>
              <w:t>0：未确认</w:t>
            </w: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，1：已确认，2：已拒绝）</w:t>
            </w:r>
          </w:p>
        </w:tc>
      </w:tr>
      <w:tr w:rsidR="00E10ECA" w14:paraId="470098E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535156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082897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ChargeFlag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ADFDEBD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收费状态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970C9F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（0：未收费，1：已收费，2：已退费）</w:t>
            </w:r>
          </w:p>
        </w:tc>
      </w:tr>
      <w:tr w:rsidR="00E10ECA" w14:paraId="2CAED8E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F72BD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159A0F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EmergencyFlag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681C14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门急诊标志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AE0C9E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（1是 0否）</w:t>
            </w:r>
          </w:p>
        </w:tc>
      </w:tr>
      <w:tr w:rsidR="00E10ECA" w14:paraId="47BB234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AC4911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FE80B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ItemMemo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9C94C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项目备注,医嘱嘱托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104FF18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0B2A22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144E8F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BA9BF2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ClinicDesc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A16B480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临床诊断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417660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4873FC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03195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F10044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RegisteredNo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5A417B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挂号序号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32F316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2ECD24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3A62C0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8F2E82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CisNo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9BFCB3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医生站医嘱序号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DE41B0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C7D8F2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24BAA4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BCF9637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CisApplyNo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5C2BFE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医生站申请单序号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B49E25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DA0A491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7EAB48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30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1D3AB9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CheckTime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662993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检查时间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F9C637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</w:tbl>
    <w:p w14:paraId="16D654CD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3.4.4 接口入参Json示例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42F405A3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377FF558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50C729D2" w14:textId="77777777">
        <w:trPr>
          <w:trHeight w:val="2659"/>
        </w:trPr>
        <w:tc>
          <w:tcPr>
            <w:tcW w:w="9718" w:type="dxa"/>
            <w:vAlign w:val="center"/>
          </w:tcPr>
          <w:p w14:paraId="268921C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75E251F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"WardOrReg":"1",</w:t>
            </w:r>
          </w:p>
          <w:p w14:paraId="066E8BA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"PatientId":"1314112",</w:t>
            </w:r>
          </w:p>
          <w:p w14:paraId="59F05E4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"CureNo":"1314112",</w:t>
            </w:r>
          </w:p>
          <w:p w14:paraId="755ED1F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"StartDate":"2023-12-21",</w:t>
            </w:r>
          </w:p>
          <w:p w14:paraId="51A9E5B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"EndDate":"2023-12-24",</w:t>
            </w:r>
          </w:p>
          <w:p w14:paraId="7DDDA5F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"ApplyNo":"9788763478",</w:t>
            </w:r>
          </w:p>
          <w:p w14:paraId="3B34FFC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"BabyNo":"0",</w:t>
            </w:r>
          </w:p>
          <w:p w14:paraId="7B4613B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"OrgCode":"330000"</w:t>
            </w:r>
          </w:p>
          <w:p w14:paraId="4A7049A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039C2B12" w14:textId="77777777" w:rsidR="00E10ECA" w:rsidRDefault="00E10ECA">
      <w:pPr>
        <w:rPr>
          <w:rFonts w:ascii="微软雅黑" w:eastAsia="微软雅黑" w:hAnsi="微软雅黑" w:cs="微软雅黑" w:hint="eastAsia"/>
          <w:szCs w:val="21"/>
        </w:rPr>
      </w:pPr>
    </w:p>
    <w:p w14:paraId="192CF37C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3.4.5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Json示例</w:t>
      </w:r>
    </w:p>
    <w:tbl>
      <w:tblPr>
        <w:tblpPr w:leftFromText="180" w:rightFromText="180" w:vertAnchor="text" w:horzAnchor="page" w:tblpX="1004" w:tblpY="404"/>
        <w:tblOverlap w:val="never"/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37"/>
      </w:tblGrid>
      <w:tr w:rsidR="00E10ECA" w14:paraId="5C80A699" w14:textId="77777777">
        <w:trPr>
          <w:trHeight w:val="637"/>
        </w:trPr>
        <w:tc>
          <w:tcPr>
            <w:tcW w:w="9737" w:type="dxa"/>
            <w:shd w:val="clear" w:color="auto" w:fill="8DB3E2"/>
          </w:tcPr>
          <w:p w14:paraId="6C859A63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35C553DF" w14:textId="77777777">
        <w:trPr>
          <w:trHeight w:val="654"/>
        </w:trPr>
        <w:tc>
          <w:tcPr>
            <w:tcW w:w="9737" w:type="dxa"/>
            <w:vAlign w:val="center"/>
          </w:tcPr>
          <w:p w14:paraId="4E84254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3E98067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693DCB7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02B471B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"PatientId":"12312412",</w:t>
            </w:r>
          </w:p>
          <w:p w14:paraId="5F7A9A1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"CureNo":"1324",</w:t>
            </w:r>
          </w:p>
          <w:p w14:paraId="7D76822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"LogNo":"43252",</w:t>
            </w:r>
          </w:p>
          <w:p w14:paraId="466C178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"HisApplyNo":"32341312",</w:t>
            </w:r>
          </w:p>
          <w:p w14:paraId="3BCFEF4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"GroupNo":"12",</w:t>
            </w:r>
          </w:p>
          <w:p w14:paraId="331AA6E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"ItemType":"1",</w:t>
            </w:r>
          </w:p>
          <w:p w14:paraId="20826D7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"ItemCode":"300100",</w:t>
            </w:r>
          </w:p>
          <w:p w14:paraId="46AD93B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":"颅脑CT平扫",</w:t>
            </w:r>
          </w:p>
          <w:p w14:paraId="0C08C38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"Price":"12.00",</w:t>
            </w:r>
          </w:p>
          <w:p w14:paraId="4740CE2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"ItemNum":"14",</w:t>
            </w:r>
          </w:p>
          <w:p w14:paraId="1C329BE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ItemUnit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个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",</w:t>
            </w:r>
          </w:p>
          <w:p w14:paraId="5C936A3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"ApplyTime":"2023-12-23 10:32:00",</w:t>
            </w:r>
          </w:p>
          <w:p w14:paraId="1E5ED1D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"ReceiveTime":"2023-12-23 10:32:00",</w:t>
            </w:r>
          </w:p>
          <w:p w14:paraId="36A5FE3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"ApplyDoctor":"001",</w:t>
            </w:r>
          </w:p>
          <w:p w14:paraId="1916C2F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ApplyDoctorName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":"赵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世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杰",</w:t>
            </w:r>
          </w:p>
          <w:p w14:paraId="1942A46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"ApplyDept":"25",</w:t>
            </w:r>
          </w:p>
          <w:p w14:paraId="2CA8A92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ApplyDeptName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":"心率科室",</w:t>
            </w:r>
          </w:p>
          <w:p w14:paraId="5D6E126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"ExecDept":"132",</w:t>
            </w:r>
          </w:p>
          <w:p w14:paraId="62C6214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ExecDeptName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":"超声科室",</w:t>
            </w:r>
          </w:p>
          <w:p w14:paraId="65F7DC1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"OperatorCode":"0011",</w:t>
            </w:r>
          </w:p>
          <w:p w14:paraId="70C4224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OperatorName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":"赵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世</w:t>
            </w:r>
            <w:proofErr w:type="gramEnd"/>
            <w:r>
              <w:rPr>
                <w:rFonts w:ascii="微软雅黑" w:eastAsia="微软雅黑" w:hAnsi="微软雅黑" w:cs="微软雅黑" w:hint="eastAsia"/>
              </w:rPr>
              <w:t>杰",</w:t>
            </w:r>
          </w:p>
          <w:p w14:paraId="2F6393D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"Status":"0",</w:t>
            </w:r>
          </w:p>
          <w:p w14:paraId="1A2AC8B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"ChargeFlag":"1",</w:t>
            </w:r>
          </w:p>
          <w:p w14:paraId="7662DDC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"EmergencyFlag":"0",</w:t>
            </w:r>
          </w:p>
          <w:p w14:paraId="49E24E0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ItemMemo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":"",</w:t>
            </w:r>
          </w:p>
          <w:p w14:paraId="09D8CB8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ClinicDesc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":"窦性心律过速",</w:t>
            </w:r>
          </w:p>
          <w:p w14:paraId="5D03964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"RegisteredNo":"45",</w:t>
            </w:r>
          </w:p>
          <w:p w14:paraId="6DA85AF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"CisNo":"12312311",</w:t>
            </w:r>
          </w:p>
          <w:p w14:paraId="6EB75CC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"CisApplyNo":"12342413123",</w:t>
            </w:r>
          </w:p>
          <w:p w14:paraId="0B6FE3A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"CheckTime":"2023-12-23 10:32:00"</w:t>
            </w:r>
          </w:p>
          <w:p w14:paraId="5E7CC2D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734BE87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422294D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43B5EEE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359BD19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6E2F51B3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285E2901" w14:textId="77777777" w:rsidR="00E10ECA" w:rsidRDefault="00000000">
      <w:pPr>
        <w:pStyle w:val="2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3.5 获取病人申请单信息</w:t>
      </w:r>
    </w:p>
    <w:p w14:paraId="3F57D146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集中预约</w:t>
      </w:r>
      <w:r>
        <w:rPr>
          <w:rFonts w:hint="eastAsia"/>
          <w:color w:val="FF0000"/>
        </w:rPr>
        <w:t>&amp;</w:t>
      </w:r>
      <w:r>
        <w:rPr>
          <w:rFonts w:hint="eastAsia"/>
          <w:color w:val="FF0000"/>
        </w:rPr>
        <w:t>病区预约</w:t>
      </w:r>
      <w:r>
        <w:rPr>
          <w:rFonts w:hint="eastAsia"/>
          <w:color w:val="FF0000"/>
        </w:rPr>
        <w:t>-</w:t>
      </w:r>
      <w:r>
        <w:rPr>
          <w:rFonts w:hint="eastAsia"/>
          <w:color w:val="FF0000"/>
        </w:rPr>
        <w:t>手工预约界面查看申请单信息</w:t>
      </w:r>
      <w:r>
        <w:rPr>
          <w:rFonts w:hint="eastAsia"/>
        </w:rPr>
        <w:t>；</w:t>
      </w:r>
      <w:r>
        <w:rPr>
          <w:rFonts w:hint="eastAsia"/>
          <w:color w:val="FF0000"/>
        </w:rPr>
        <w:t>预约来调用三方的接口，要求三方按照文档提供接口链接</w:t>
      </w:r>
    </w:p>
    <w:p w14:paraId="27042FF7" w14:textId="77777777" w:rsidR="00E10ECA" w:rsidRDefault="00000000">
      <w:pPr>
        <w:rPr>
          <w:color w:val="FF0000"/>
        </w:rPr>
      </w:pPr>
      <w:r>
        <w:rPr>
          <w:noProof/>
        </w:rPr>
        <w:drawing>
          <wp:inline distT="0" distB="0" distL="0" distR="0" wp14:anchorId="412BA719" wp14:editId="42B63D83">
            <wp:extent cx="6400800" cy="2552700"/>
            <wp:effectExtent l="0" t="0" r="0" b="0"/>
            <wp:docPr id="19815826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582670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0DFC9" w14:textId="77777777" w:rsidR="00E10ECA" w:rsidRDefault="00000000">
      <w:r>
        <w:rPr>
          <w:noProof/>
        </w:rPr>
        <w:lastRenderedPageBreak/>
        <w:drawing>
          <wp:inline distT="0" distB="0" distL="0" distR="0" wp14:anchorId="6462937E" wp14:editId="34C13EDD">
            <wp:extent cx="6400800" cy="1798955"/>
            <wp:effectExtent l="0" t="0" r="0" b="0"/>
            <wp:docPr id="8757052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705265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179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5FFAE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3.5.1 接口函数</w:t>
      </w:r>
    </w:p>
    <w:p w14:paraId="71AE91FF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queryApplyOrder</w:t>
      </w:r>
      <w:proofErr w:type="spellEnd"/>
    </w:p>
    <w:p w14:paraId="5123D108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6617013C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3.5.2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1792"/>
        <w:gridCol w:w="1636"/>
        <w:gridCol w:w="3928"/>
      </w:tblGrid>
      <w:tr w:rsidR="00E10ECA" w14:paraId="5752AB5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B97592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84303E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DF9A89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1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DC62D8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3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6CD917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53559D3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984276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DE7C15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WardOrReg</w:t>
            </w:r>
            <w:proofErr w:type="spellEnd"/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EF08E7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患者类别</w:t>
            </w:r>
          </w:p>
        </w:tc>
        <w:tc>
          <w:tcPr>
            <w:tcW w:w="1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D96CBF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D1AAC6E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（0门诊 1住院 3体检）</w:t>
            </w:r>
          </w:p>
        </w:tc>
      </w:tr>
      <w:tr w:rsidR="00E10ECA" w14:paraId="624808B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67C91E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3F74096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PatientId</w:t>
            </w:r>
            <w:proofErr w:type="spellEnd"/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F758E4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患者id</w:t>
            </w:r>
          </w:p>
        </w:tc>
        <w:tc>
          <w:tcPr>
            <w:tcW w:w="1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DF7D0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7CC438C" w14:textId="77777777" w:rsidR="00E10ECA" w:rsidRDefault="00E10ECA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19A7DD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082E01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7DBD87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CureNo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80C9F6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1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74C2AF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0199C9F" w14:textId="77777777" w:rsidR="00E10ECA" w:rsidRDefault="00E10ECA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D5675F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EDB7C1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534ABB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ApplyNo</w:t>
            </w:r>
            <w:proofErr w:type="spellEnd"/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0AD57A3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申请单号</w:t>
            </w:r>
          </w:p>
        </w:tc>
        <w:tc>
          <w:tcPr>
            <w:tcW w:w="1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507EA3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3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BB156A9" w14:textId="77777777" w:rsidR="00E10ECA" w:rsidRDefault="00E10ECA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570E0F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8F7BBF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2F3315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OrgCode</w:t>
            </w:r>
            <w:proofErr w:type="spellEnd"/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6B900C4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机构码</w:t>
            </w:r>
          </w:p>
        </w:tc>
        <w:tc>
          <w:tcPr>
            <w:tcW w:w="1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5F4C8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否</w:t>
            </w:r>
          </w:p>
        </w:tc>
        <w:tc>
          <w:tcPr>
            <w:tcW w:w="3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D078B1F" w14:textId="77777777" w:rsidR="00E10ECA" w:rsidRDefault="00E10ECA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0672CF6E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3.5.3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277"/>
        <w:gridCol w:w="5072"/>
      </w:tblGrid>
      <w:tr w:rsidR="00E10ECA" w14:paraId="2DEBD41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D8C59E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C61831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3EF5F4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126F0A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5D0BD72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338B5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3761394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WardOrReg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3D9CF5C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病人类别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5F4D7E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 w:themeColor="text1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（0门诊 1住院 3体检）</w:t>
            </w:r>
          </w:p>
        </w:tc>
      </w:tr>
      <w:tr w:rsidR="00E10ECA" w14:paraId="3769F3B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A4A581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121A760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PatientId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31EB28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患者id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B344F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84D285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6B66F6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FDC41F8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CureNo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FDB9DA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就诊唯一序号/首页序号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73B4830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56C696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114F5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A1DD69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Description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5BDF66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总体描述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3A1E8C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3D8F50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B1423A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EA7AC75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LabelID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18FDD9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条码号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734E8EF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5BDD16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53E314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DF5D2D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CheckPart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AA6CF6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检查部位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C6FBD4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39DA0F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E16DFC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E9428F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CheckItem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4F46AB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检查项目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FAFBAC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38E2C3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134E57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553055B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ApplyOrderName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D013DB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申请单名称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3A95E2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08D010D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043850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9538D8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CheckPart0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56A278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Style w:val="font01"/>
                <w:rFonts w:ascii="微软雅黑" w:eastAsia="微软雅黑" w:hAnsi="微软雅黑" w:cs="微软雅黑" w:hint="default"/>
                <w:lang w:bidi="ar"/>
              </w:rPr>
              <w:t>检查部位</w:t>
            </w:r>
            <w:r>
              <w:rPr>
                <w:rStyle w:val="font21"/>
                <w:rFonts w:ascii="微软雅黑" w:eastAsia="微软雅黑" w:hAnsi="微软雅黑" w:cs="微软雅黑" w:hint="eastAsia"/>
                <w:lang w:bidi="ar"/>
              </w:rPr>
              <w:t>0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47C1F7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20DB23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123D90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74AE81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CheckPart0Price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FB5C94A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Style w:val="font11"/>
                <w:rFonts w:ascii="微软雅黑" w:eastAsia="微软雅黑" w:hAnsi="微软雅黑" w:cs="微软雅黑" w:hint="default"/>
                <w:lang w:bidi="ar"/>
              </w:rPr>
              <w:t>检查部位</w:t>
            </w:r>
            <w:r>
              <w:rPr>
                <w:rStyle w:val="font31"/>
                <w:rFonts w:ascii="微软雅黑" w:eastAsia="微软雅黑" w:hAnsi="微软雅黑" w:cs="微软雅黑" w:hint="eastAsia"/>
                <w:lang w:bidi="ar"/>
              </w:rPr>
              <w:t>0</w:t>
            </w:r>
            <w:r>
              <w:rPr>
                <w:rStyle w:val="font11"/>
                <w:rFonts w:ascii="微软雅黑" w:eastAsia="微软雅黑" w:hAnsi="微软雅黑" w:cs="微软雅黑" w:hint="default"/>
                <w:lang w:bidi="ar"/>
              </w:rPr>
              <w:t>单价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BF7F20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精确到小数点后两位</w:t>
            </w:r>
          </w:p>
        </w:tc>
      </w:tr>
      <w:tr w:rsidR="00E10ECA" w14:paraId="64D48FB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7ACB7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BDD364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Memo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07820A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备注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B897EDB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C6BB18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99B535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6D969AD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Cs w:val="21"/>
                <w:lang w:bidi="ar"/>
              </w:rPr>
              <w:t>ApplyDoctor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DB804B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申请医生代码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799A56A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22356F2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A86F9C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72886A0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ApplyTime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8C1B1B1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申请时间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9CAC005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796C57AE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6F64E95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14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231B06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ChargeItem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749261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收费项目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C468BC2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EF05CF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6CB5F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18E3D1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EmergencyFlag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8CB870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急查标志</w:t>
            </w:r>
            <w:proofErr w:type="gramEnd"/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309182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（1是 0否）</w:t>
            </w:r>
          </w:p>
        </w:tc>
      </w:tr>
      <w:tr w:rsidR="00E10ECA" w14:paraId="47EB60F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62B76E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7C7D497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LastMenstrualDate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D785A6E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末次月经时间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D322612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-MM-dd</w:t>
            </w:r>
          </w:p>
        </w:tc>
      </w:tr>
      <w:tr w:rsidR="00E10ECA" w14:paraId="3AB2DC93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BF4018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AEB866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Cs w:val="21"/>
                <w:lang w:bidi="ar"/>
              </w:rPr>
              <w:t>ApplyDept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890595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申请科室代码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4C0275C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D34082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AC4B94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805F798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Cs w:val="21"/>
                <w:lang w:bidi="ar"/>
              </w:rPr>
              <w:t>ApplyDeptName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47F871A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申请科室名称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12C57E1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5DAE57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029FA4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573CA3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ApplyDoctorName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62177F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申请医生名称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D036232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324ECA3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9A2D7A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73738EA" w14:textId="77777777" w:rsidR="00E10ECA" w:rsidRDefault="00000000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ClinicDesc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1C8F6BE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临床诊断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52B89B5" w14:textId="77777777" w:rsidR="00E10ECA" w:rsidRDefault="00E10ECA">
            <w:pPr>
              <w:widowControl/>
              <w:jc w:val="left"/>
              <w:textAlignment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</w:tbl>
    <w:p w14:paraId="13B02AD9" w14:textId="77777777" w:rsidR="00E10ECA" w:rsidRDefault="00E10ECA"/>
    <w:p w14:paraId="68688745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3.5.4 接口入参</w:t>
      </w:r>
      <w:proofErr w:type="spellStart"/>
      <w:r>
        <w:rPr>
          <w:rFonts w:ascii="微软雅黑" w:eastAsia="微软雅黑" w:hAnsi="微软雅黑" w:cs="微软雅黑" w:hint="eastAsia"/>
          <w:sz w:val="21"/>
          <w:szCs w:val="21"/>
        </w:rPr>
        <w:t>json</w:t>
      </w:r>
      <w:proofErr w:type="spellEnd"/>
      <w:r>
        <w:rPr>
          <w:rFonts w:ascii="微软雅黑" w:eastAsia="微软雅黑" w:hAnsi="微软雅黑" w:cs="微软雅黑" w:hint="eastAsia"/>
          <w:sz w:val="21"/>
          <w:szCs w:val="21"/>
        </w:rPr>
        <w:t>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43AF76FC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0D1A4400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5F780231" w14:textId="77777777">
        <w:trPr>
          <w:trHeight w:val="822"/>
        </w:trPr>
        <w:tc>
          <w:tcPr>
            <w:tcW w:w="9718" w:type="dxa"/>
            <w:vAlign w:val="center"/>
          </w:tcPr>
          <w:p w14:paraId="3D748A3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3AE77D0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"WardOrReg":"1",</w:t>
            </w:r>
          </w:p>
          <w:p w14:paraId="5DB46AF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"PatientId":"1314112",</w:t>
            </w:r>
          </w:p>
          <w:p w14:paraId="6D7804A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"CureNo":"1314112",</w:t>
            </w:r>
          </w:p>
          <w:p w14:paraId="3058729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"ApplyNo":"9788763478",</w:t>
            </w:r>
          </w:p>
          <w:p w14:paraId="4C30A33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"OrgCode":"330000"</w:t>
            </w:r>
          </w:p>
          <w:p w14:paraId="00F2035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>}</w:t>
            </w:r>
          </w:p>
        </w:tc>
      </w:tr>
    </w:tbl>
    <w:p w14:paraId="19F8F1DD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7E6364FA" w14:textId="77777777" w:rsidR="00E10ECA" w:rsidRDefault="00000000">
      <w:pPr>
        <w:pStyle w:val="3"/>
        <w:rPr>
          <w:rFonts w:ascii="微软雅黑" w:eastAsia="微软雅黑" w:hAnsi="微软雅黑" w:cs="微软雅黑" w:hint="eastAsia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3.5.5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spellStart"/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</w:t>
      </w:r>
      <w:proofErr w:type="spellEnd"/>
      <w:r>
        <w:rPr>
          <w:rFonts w:ascii="微软雅黑" w:eastAsia="微软雅黑" w:hAnsi="微软雅黑" w:cs="微软雅黑" w:hint="eastAsia"/>
          <w:sz w:val="21"/>
          <w:szCs w:val="21"/>
        </w:rPr>
        <w:t>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32213FFB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4625C5C7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04E0228C" w14:textId="77777777">
        <w:trPr>
          <w:trHeight w:val="2659"/>
        </w:trPr>
        <w:tc>
          <w:tcPr>
            <w:tcW w:w="9718" w:type="dxa"/>
            <w:vAlign w:val="center"/>
          </w:tcPr>
          <w:p w14:paraId="40A04E1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60E15E6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40EFE4F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4E2FDD7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"WardOrReg":"1",</w:t>
            </w:r>
          </w:p>
          <w:p w14:paraId="1D5073E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"PatientId":"12312412",</w:t>
            </w:r>
          </w:p>
          <w:p w14:paraId="327C267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"CureNo":"1324",</w:t>
            </w:r>
          </w:p>
          <w:p w14:paraId="5FDB5A4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"Description":"",</w:t>
            </w:r>
          </w:p>
          <w:p w14:paraId="7D23031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"LabelID":"3234",</w:t>
            </w:r>
          </w:p>
          <w:p w14:paraId="433BB85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CheckPart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":"胸腔",</w:t>
            </w:r>
          </w:p>
          <w:p w14:paraId="651BDA0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CheckItem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":"胸部CT平扫",</w:t>
            </w:r>
          </w:p>
          <w:p w14:paraId="7887A15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ApplyOrderName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":"胸腔检测申请单",</w:t>
            </w:r>
          </w:p>
          <w:p w14:paraId="0644A6C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"CheckPart0":"",</w:t>
            </w:r>
          </w:p>
          <w:p w14:paraId="12BEC7A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"CheckPart0Price":"",</w:t>
            </w:r>
          </w:p>
          <w:p w14:paraId="3BFD533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"Memo":"",</w:t>
            </w:r>
          </w:p>
          <w:p w14:paraId="006D414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"ApplyDoctor":"001",</w:t>
            </w:r>
          </w:p>
          <w:p w14:paraId="7A6D859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"ApplyTime":"2023-12-21 10:28:00",</w:t>
            </w:r>
          </w:p>
          <w:p w14:paraId="56AB2BC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ChargeItem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":"胸部CT平扫",</w:t>
            </w:r>
          </w:p>
          <w:p w14:paraId="7FBA632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"EmergencyFlag":"0",</w:t>
            </w:r>
          </w:p>
          <w:p w14:paraId="2C7AB96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"LastMenstrualDate":"2023-12-21",</w:t>
            </w:r>
          </w:p>
          <w:p w14:paraId="7B28073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"ApplyDept":"3218",</w:t>
            </w:r>
          </w:p>
          <w:p w14:paraId="49AA0F3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ApplyDeptName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":"胸科",</w:t>
            </w:r>
          </w:p>
          <w:p w14:paraId="1C1788F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ApplyDoctorName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":"吴二"</w:t>
            </w:r>
          </w:p>
          <w:p w14:paraId="4DEEB54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59ADA2E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754EB17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66FBC5C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63DF342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259A03B1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208C64EF" w14:textId="77777777" w:rsidR="00E10ECA" w:rsidRDefault="00000000">
      <w:pPr>
        <w:pStyle w:val="2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3.6 获取项目集合信息</w:t>
      </w:r>
    </w:p>
    <w:p w14:paraId="4508F12D" w14:textId="77777777" w:rsidR="00E10ECA" w:rsidRDefault="00000000">
      <w:r>
        <w:rPr>
          <w:rFonts w:hint="eastAsia"/>
          <w:color w:val="FF0000"/>
        </w:rPr>
        <w:t>从</w:t>
      </w:r>
      <w:r>
        <w:rPr>
          <w:rFonts w:hint="eastAsia"/>
          <w:color w:val="FF0000"/>
        </w:rPr>
        <w:t>HIS</w:t>
      </w:r>
      <w:r>
        <w:rPr>
          <w:rFonts w:hint="eastAsia"/>
          <w:color w:val="FF0000"/>
        </w:rPr>
        <w:t>获取项目字典信息，预约来调用三方的接口，要求三方按照文档提供接口链接</w:t>
      </w:r>
    </w:p>
    <w:p w14:paraId="031928B6" w14:textId="77777777" w:rsidR="00E10ECA" w:rsidRDefault="00000000">
      <w:r>
        <w:rPr>
          <w:noProof/>
        </w:rPr>
        <w:drawing>
          <wp:inline distT="0" distB="0" distL="0" distR="0" wp14:anchorId="749561F3" wp14:editId="21DB93ED">
            <wp:extent cx="6400800" cy="2554605"/>
            <wp:effectExtent l="0" t="0" r="0" b="0"/>
            <wp:docPr id="18922971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29712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B8E07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3.6.1 接口函数</w:t>
      </w:r>
    </w:p>
    <w:p w14:paraId="42C4A06D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getOrderItemDic</w:t>
      </w:r>
      <w:proofErr w:type="spellEnd"/>
    </w:p>
    <w:p w14:paraId="0C4B4626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lastRenderedPageBreak/>
        <w:t>Method：post</w:t>
      </w:r>
    </w:p>
    <w:p w14:paraId="3ECEDD65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3.6.2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1154"/>
        <w:gridCol w:w="1210"/>
        <w:gridCol w:w="4966"/>
      </w:tblGrid>
      <w:tr w:rsidR="00E10ECA" w14:paraId="66097F2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110515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A0E6FA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6DDE76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A02574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49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6DBB70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3F3B920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55EEAE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567936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ItemCode</w:t>
            </w:r>
            <w:proofErr w:type="spellEnd"/>
          </w:p>
        </w:tc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18F1304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项目代码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8D93B4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9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0C3B676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790F90F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B5DE31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BDEE82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ItemType</w:t>
            </w:r>
          </w:p>
        </w:tc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17D6D4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项目类型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D4E97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9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A0E7E49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（0临床、1收费）</w:t>
            </w:r>
          </w:p>
        </w:tc>
      </w:tr>
      <w:tr w:rsidR="00E10ECA" w14:paraId="5956913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538EA0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378206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Type</w:t>
            </w:r>
          </w:p>
        </w:tc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27F2EC3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类别</w:t>
            </w:r>
          </w:p>
        </w:tc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431BC8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9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31AE1D6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默认传0，查询</w:t>
            </w:r>
            <w:proofErr w:type="spell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ris</w:t>
            </w:r>
            <w:proofErr w:type="spell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</w:t>
            </w:r>
          </w:p>
        </w:tc>
      </w:tr>
    </w:tbl>
    <w:p w14:paraId="690D5626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3.6.3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277"/>
        <w:gridCol w:w="5072"/>
      </w:tblGrid>
      <w:tr w:rsidR="00E10ECA" w14:paraId="1E615E9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3FAEDCF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32602F4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F01683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407E82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548BD4E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8773C9F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15D713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Cs w:val="21"/>
                <w:lang w:bidi="ar"/>
              </w:rPr>
              <w:t>ItemCode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8CCE91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8176509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1C53A4E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373521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A215B0E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ItemType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AEF6F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项目类型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F4605A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（0临床、1收费）</w:t>
            </w:r>
          </w:p>
        </w:tc>
      </w:tr>
      <w:tr w:rsidR="00E10ECA" w14:paraId="3272DA1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FEAAFA0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960684F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ExecDept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28EA114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执行科室编码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4C631D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（非必要项）</w:t>
            </w:r>
          </w:p>
        </w:tc>
      </w:tr>
      <w:tr w:rsidR="00E10ECA" w14:paraId="671BC64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B24FAF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4BDD84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InstCode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1F45A9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检查类型代码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54C00F67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 w:themeColor="text1"/>
                <w:kern w:val="0"/>
                <w:sz w:val="22"/>
                <w:lang w:bidi="ar"/>
              </w:rPr>
              <w:t>如CT、MR、DR等（非必要项）</w:t>
            </w:r>
          </w:p>
        </w:tc>
      </w:tr>
      <w:tr w:rsidR="00E10ECA" w14:paraId="4CACBB9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F93305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CB1840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ItemName</w:t>
            </w:r>
            <w:proofErr w:type="spellEnd"/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123741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项目名称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8284A07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4CADDC17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9A4AAD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D3B4CBA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Price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6FB6C1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项目单价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66F67A2" w14:textId="77777777" w:rsidR="00E10ECA" w:rsidRDefault="00000000">
            <w:pPr>
              <w:pStyle w:val="HTML"/>
              <w:widowControl/>
              <w:rPr>
                <w:rFonts w:ascii="微软雅黑" w:eastAsia="微软雅黑" w:hAnsi="微软雅黑" w:cs="微软雅黑"/>
                <w:color w:val="000000"/>
              </w:rPr>
            </w:pPr>
            <w:r>
              <w:rPr>
                <w:rFonts w:ascii="微软雅黑" w:eastAsia="微软雅黑" w:hAnsi="微软雅黑" w:cs="微软雅黑"/>
                <w:color w:val="000000"/>
              </w:rPr>
              <w:t>202312199779</w:t>
            </w:r>
          </w:p>
          <w:p w14:paraId="6AE7762F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6741E792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E1314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E2D33BD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Unit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726883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项目单位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C4391ED" w14:textId="77777777" w:rsidR="00E10ECA" w:rsidRDefault="00E10ECA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</w:tr>
      <w:tr w:rsidR="00E10ECA" w14:paraId="581CF95A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65DA7E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1FF16EB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MemCode1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1F1296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输入码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一</w:t>
            </w:r>
            <w:proofErr w:type="gramEnd"/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D18B67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拼音码</w:t>
            </w:r>
          </w:p>
        </w:tc>
      </w:tr>
      <w:tr w:rsidR="00E10ECA" w14:paraId="2EEF7C60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A96D0C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6D44F64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MemCode2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9F674C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输入码二</w:t>
            </w:r>
            <w:proofErr w:type="gramEnd"/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EEB2B78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五笔</w:t>
            </w:r>
          </w:p>
        </w:tc>
      </w:tr>
    </w:tbl>
    <w:p w14:paraId="34834A4A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3.6.4 接口入参</w:t>
      </w:r>
      <w:proofErr w:type="spellStart"/>
      <w:r>
        <w:rPr>
          <w:rFonts w:ascii="微软雅黑" w:eastAsia="微软雅黑" w:hAnsi="微软雅黑" w:cs="微软雅黑" w:hint="eastAsia"/>
          <w:sz w:val="21"/>
          <w:szCs w:val="21"/>
        </w:rPr>
        <w:t>json</w:t>
      </w:r>
      <w:proofErr w:type="spellEnd"/>
      <w:r>
        <w:rPr>
          <w:rFonts w:ascii="微软雅黑" w:eastAsia="微软雅黑" w:hAnsi="微软雅黑" w:cs="微软雅黑" w:hint="eastAsia"/>
          <w:sz w:val="21"/>
          <w:szCs w:val="21"/>
        </w:rPr>
        <w:t>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5CE76F43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2BC5C370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187A2B29" w14:textId="77777777">
        <w:trPr>
          <w:trHeight w:val="2659"/>
        </w:trPr>
        <w:tc>
          <w:tcPr>
            <w:tcW w:w="9718" w:type="dxa"/>
            <w:vAlign w:val="center"/>
          </w:tcPr>
          <w:p w14:paraId="35A4336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7755F7D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"ItemCode":"100300",</w:t>
            </w:r>
          </w:p>
          <w:p w14:paraId="3812277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"ItemType":"1",</w:t>
            </w:r>
          </w:p>
          <w:p w14:paraId="2B80957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"Type":"0"</w:t>
            </w:r>
          </w:p>
          <w:p w14:paraId="7EF1ACA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21D6944B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4003D744" w14:textId="77777777" w:rsidR="00E10ECA" w:rsidRDefault="00000000">
      <w:pPr>
        <w:pStyle w:val="3"/>
        <w:rPr>
          <w:rFonts w:ascii="微软雅黑" w:eastAsia="微软雅黑" w:hAnsi="微软雅黑" w:cs="微软雅黑" w:hint="eastAsia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3.6.5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spellStart"/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</w:t>
      </w:r>
      <w:proofErr w:type="spellEnd"/>
      <w:r>
        <w:rPr>
          <w:rFonts w:ascii="微软雅黑" w:eastAsia="微软雅黑" w:hAnsi="微软雅黑" w:cs="微软雅黑" w:hint="eastAsia"/>
          <w:sz w:val="21"/>
          <w:szCs w:val="21"/>
        </w:rPr>
        <w:t>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5CFDB6B9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6E661342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500D9D82" w14:textId="77777777">
        <w:trPr>
          <w:trHeight w:val="2659"/>
        </w:trPr>
        <w:tc>
          <w:tcPr>
            <w:tcW w:w="9718" w:type="dxa"/>
            <w:vAlign w:val="center"/>
          </w:tcPr>
          <w:p w14:paraId="0C57B8D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1C5ADD9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64F36FE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6A19A5EC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"ItemCode":"100300",</w:t>
            </w:r>
          </w:p>
          <w:p w14:paraId="74FF2BD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"ItemType":"1",</w:t>
            </w:r>
          </w:p>
          <w:p w14:paraId="7C42DB6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ItemName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":"医技临床-放射",</w:t>
            </w:r>
          </w:p>
          <w:p w14:paraId="2BE722A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"Price":"23.00",</w:t>
            </w:r>
          </w:p>
          <w:p w14:paraId="5D28673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"Unit":"次",</w:t>
            </w:r>
          </w:p>
          <w:p w14:paraId="720C4B9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        "MemCode1":"yjlcfsk",</w:t>
            </w:r>
          </w:p>
          <w:p w14:paraId="5CBD034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"MemCode2":"arjyytt"</w:t>
            </w:r>
          </w:p>
          <w:p w14:paraId="5A33746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0305D42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11A7FD1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74A4FB93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78542B4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35606629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4E3BF5E1" w14:textId="77777777" w:rsidR="00E10ECA" w:rsidRDefault="00000000">
      <w:pPr>
        <w:pStyle w:val="2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4"/>
          <w:szCs w:val="24"/>
        </w:rPr>
      </w:pPr>
      <w:r>
        <w:rPr>
          <w:rFonts w:ascii="微软雅黑" w:eastAsia="微软雅黑" w:hAnsi="微软雅黑" w:cs="微软雅黑" w:hint="eastAsia"/>
          <w:sz w:val="24"/>
          <w:szCs w:val="24"/>
        </w:rPr>
        <w:t>3.7 获取部门/科室/员工信息列表</w:t>
      </w:r>
    </w:p>
    <w:p w14:paraId="6D54A169" w14:textId="77777777" w:rsidR="00E10ECA" w:rsidRDefault="00000000">
      <w:pPr>
        <w:rPr>
          <w:color w:val="FF0000"/>
        </w:rPr>
      </w:pPr>
      <w:r>
        <w:rPr>
          <w:rFonts w:hint="eastAsia"/>
          <w:color w:val="FF0000"/>
        </w:rPr>
        <w:t>从</w:t>
      </w:r>
      <w:r>
        <w:rPr>
          <w:rFonts w:hint="eastAsia"/>
          <w:color w:val="FF0000"/>
        </w:rPr>
        <w:t>HIS</w:t>
      </w:r>
      <w:r>
        <w:rPr>
          <w:rFonts w:hint="eastAsia"/>
          <w:color w:val="FF0000"/>
        </w:rPr>
        <w:t>获取部门、人员字典信息，预约来调用三方的接口，要求三方按照文档提供接口链接；</w:t>
      </w:r>
    </w:p>
    <w:p w14:paraId="62C12FD4" w14:textId="77777777" w:rsidR="00E10ECA" w:rsidRDefault="00000000">
      <w:r>
        <w:rPr>
          <w:noProof/>
        </w:rPr>
        <w:drawing>
          <wp:inline distT="0" distB="0" distL="0" distR="0" wp14:anchorId="7FC6AD41" wp14:editId="03F1A5BB">
            <wp:extent cx="6400800" cy="2676525"/>
            <wp:effectExtent l="0" t="0" r="0" b="9525"/>
            <wp:docPr id="11031179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117929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4CD6E" w14:textId="77777777" w:rsidR="00E10ECA" w:rsidRDefault="00000000">
      <w:r>
        <w:rPr>
          <w:noProof/>
        </w:rPr>
        <w:lastRenderedPageBreak/>
        <w:drawing>
          <wp:inline distT="0" distB="0" distL="0" distR="0" wp14:anchorId="686FA802" wp14:editId="1E8D53F5">
            <wp:extent cx="6400800" cy="2419985"/>
            <wp:effectExtent l="0" t="0" r="0" b="0"/>
            <wp:docPr id="19562477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24772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9C0A3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3.7.1 接口函数</w:t>
      </w:r>
    </w:p>
    <w:p w14:paraId="06401897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getDictionary</w:t>
      </w:r>
      <w:proofErr w:type="spellEnd"/>
    </w:p>
    <w:p w14:paraId="63FC177E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591E3748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3.7.2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1574"/>
        <w:gridCol w:w="927"/>
        <w:gridCol w:w="4829"/>
      </w:tblGrid>
      <w:tr w:rsidR="00E10ECA" w14:paraId="5057611F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73B9E5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45358F7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32CDED26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10F9CA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4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EF88D7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099479F1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35D54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343D7AB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Type</w:t>
            </w:r>
          </w:p>
        </w:tc>
        <w:tc>
          <w:tcPr>
            <w:tcW w:w="1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CB56A8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字典类型</w:t>
            </w:r>
          </w:p>
        </w:tc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6C57C3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3C18E9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（0科室 1病区 2员工）</w:t>
            </w:r>
          </w:p>
        </w:tc>
      </w:tr>
    </w:tbl>
    <w:p w14:paraId="2016B71E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3.7.3 接口出参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2095"/>
        <w:gridCol w:w="2567"/>
        <w:gridCol w:w="5072"/>
      </w:tblGrid>
      <w:tr w:rsidR="00E10ECA" w14:paraId="41F160FC" w14:textId="77777777">
        <w:trPr>
          <w:trHeight w:val="510"/>
        </w:trPr>
        <w:tc>
          <w:tcPr>
            <w:tcW w:w="2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227BC5F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类别</w:t>
            </w: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165E322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3CC7396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</w:tr>
      <w:tr w:rsidR="00E10ECA" w14:paraId="192B7C68" w14:textId="77777777">
        <w:trPr>
          <w:trHeight w:val="510"/>
        </w:trPr>
        <w:tc>
          <w:tcPr>
            <w:tcW w:w="9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422769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Type=0 、Type=1</w:t>
            </w:r>
          </w:p>
        </w:tc>
      </w:tr>
      <w:tr w:rsidR="00E10ECA" w14:paraId="054EF52D" w14:textId="77777777">
        <w:trPr>
          <w:trHeight w:val="510"/>
        </w:trPr>
        <w:tc>
          <w:tcPr>
            <w:tcW w:w="209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450728E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D478416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Code   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BA2F2F2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20"/>
                <w:szCs w:val="20"/>
              </w:rPr>
              <w:t>科室/病区代码</w:t>
            </w:r>
          </w:p>
        </w:tc>
      </w:tr>
      <w:tr w:rsidR="00E10ECA" w14:paraId="46C7A6C1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12068DC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3638B8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Name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CEC781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科室/病区名称</w:t>
            </w:r>
          </w:p>
        </w:tc>
      </w:tr>
      <w:tr w:rsidR="00E10ECA" w14:paraId="6DB5EEF5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4550DF5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E0553A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MemCode1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D67445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输入码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一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：拼音码</w:t>
            </w:r>
          </w:p>
        </w:tc>
      </w:tr>
      <w:tr w:rsidR="00E10ECA" w14:paraId="332A2368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79D2B08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6388BFD3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MemCode2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033ED7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输入码二：五笔</w:t>
            </w:r>
          </w:p>
        </w:tc>
      </w:tr>
      <w:tr w:rsidR="00E10ECA" w14:paraId="131025BA" w14:textId="77777777">
        <w:trPr>
          <w:trHeight w:val="510"/>
        </w:trPr>
        <w:tc>
          <w:tcPr>
            <w:tcW w:w="9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29D2E8F" w14:textId="77777777" w:rsidR="00E10ECA" w:rsidRDefault="00000000">
            <w:pPr>
              <w:jc w:val="left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Type=2</w:t>
            </w:r>
          </w:p>
        </w:tc>
      </w:tr>
      <w:tr w:rsidR="00E10ECA" w14:paraId="7AA4EE07" w14:textId="77777777">
        <w:trPr>
          <w:trHeight w:val="510"/>
        </w:trPr>
        <w:tc>
          <w:tcPr>
            <w:tcW w:w="209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D841B1F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00116A34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Code   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3723FCC5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用户code</w:t>
            </w:r>
          </w:p>
        </w:tc>
      </w:tr>
      <w:tr w:rsidR="00E10ECA" w14:paraId="2B343751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44C6F91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360CC3E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Name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38833B3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用户名</w:t>
            </w:r>
          </w:p>
        </w:tc>
      </w:tr>
      <w:tr w:rsidR="00E10ECA" w14:paraId="5277ABEA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D3AD760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5653327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Dept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6681844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所属科室代码</w:t>
            </w:r>
          </w:p>
        </w:tc>
      </w:tr>
      <w:tr w:rsidR="00E10ECA" w14:paraId="7081FDBD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40B0739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6210008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MemCode1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B0B0314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输入码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一</w:t>
            </w:r>
            <w:proofErr w:type="gramEnd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：拼音码</w:t>
            </w:r>
          </w:p>
        </w:tc>
      </w:tr>
      <w:tr w:rsidR="00E10ECA" w14:paraId="02D008FF" w14:textId="77777777">
        <w:trPr>
          <w:trHeight w:val="510"/>
        </w:trPr>
        <w:tc>
          <w:tcPr>
            <w:tcW w:w="2095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5F03605" w14:textId="77777777" w:rsidR="00E10ECA" w:rsidRDefault="00E10ECA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bottom"/>
          </w:tcPr>
          <w:p w14:paraId="2B55291F" w14:textId="77777777" w:rsidR="00E10ECA" w:rsidRDefault="00000000">
            <w:pPr>
              <w:widowControl/>
              <w:jc w:val="left"/>
              <w:textAlignment w:val="bottom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MemCode2</w:t>
            </w:r>
          </w:p>
        </w:tc>
        <w:tc>
          <w:tcPr>
            <w:tcW w:w="5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D1752CA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输入码二：五笔</w:t>
            </w:r>
          </w:p>
        </w:tc>
      </w:tr>
    </w:tbl>
    <w:p w14:paraId="01F5CAA0" w14:textId="77777777" w:rsidR="00E10ECA" w:rsidRDefault="00E10ECA"/>
    <w:p w14:paraId="4D6B0124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3.7.3 接口入参Json示例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2FAAF42F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1D17A894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2D2F8031" w14:textId="77777777">
        <w:trPr>
          <w:trHeight w:val="1696"/>
        </w:trPr>
        <w:tc>
          <w:tcPr>
            <w:tcW w:w="9718" w:type="dxa"/>
            <w:vAlign w:val="center"/>
          </w:tcPr>
          <w:p w14:paraId="4C666E5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10A2D89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Type</w:t>
            </w:r>
            <w:r>
              <w:rPr>
                <w:rFonts w:ascii="微软雅黑" w:eastAsia="微软雅黑" w:hAnsi="微软雅黑" w:cs="微软雅黑" w:hint="eastAsia"/>
              </w:rPr>
              <w:t>":"2"</w:t>
            </w:r>
          </w:p>
          <w:p w14:paraId="525BF76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125593BF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 xml:space="preserve">3.7.4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5CE01043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7811C5D9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2650C765" w14:textId="77777777">
        <w:trPr>
          <w:trHeight w:val="2659"/>
        </w:trPr>
        <w:tc>
          <w:tcPr>
            <w:tcW w:w="9718" w:type="dxa"/>
            <w:vAlign w:val="center"/>
          </w:tcPr>
          <w:p w14:paraId="1ADCD30D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>{</w:t>
            </w:r>
          </w:p>
          <w:p w14:paraId="2499651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"data</w:t>
            </w:r>
            <w:proofErr w:type="gramStart"/>
            <w:r>
              <w:rPr>
                <w:rFonts w:ascii="微软雅黑" w:eastAsia="微软雅黑" w:hAnsi="微软雅黑" w:cs="微软雅黑" w:hint="eastAsia"/>
              </w:rPr>
              <w:t>":[</w:t>
            </w:r>
            <w:proofErr w:type="gramEnd"/>
          </w:p>
          <w:p w14:paraId="2BC865F2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{</w:t>
            </w:r>
          </w:p>
          <w:p w14:paraId="41FBC40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"Code":"101",</w:t>
            </w:r>
          </w:p>
          <w:p w14:paraId="729C864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"Name":"王六",</w:t>
            </w:r>
          </w:p>
          <w:p w14:paraId="79D8390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"Dept":"245",</w:t>
            </w:r>
          </w:p>
          <w:p w14:paraId="7711408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"MemCode1":"wl",</w:t>
            </w:r>
          </w:p>
          <w:p w14:paraId="6BE5335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    "MemCode2":"ksa"</w:t>
            </w:r>
          </w:p>
          <w:p w14:paraId="52EE6DC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    }</w:t>
            </w:r>
          </w:p>
          <w:p w14:paraId="1FF69D4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],</w:t>
            </w:r>
          </w:p>
          <w:p w14:paraId="52FB62E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110F5DF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159593B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03FE4776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4D081E35" w14:textId="77777777" w:rsidR="00E10ECA" w:rsidRDefault="00E10ECA">
      <w:pPr>
        <w:ind w:firstLineChars="800" w:firstLine="1680"/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4B7BB4C4" w14:textId="77777777" w:rsidR="00E10ECA" w:rsidRDefault="00E10ECA">
      <w:pPr>
        <w:rPr>
          <w:rFonts w:ascii="微软雅黑" w:eastAsia="微软雅黑" w:hAnsi="微软雅黑" w:cs="微软雅黑" w:hint="eastAsia"/>
          <w:color w:val="000000"/>
          <w:szCs w:val="21"/>
        </w:rPr>
      </w:pPr>
    </w:p>
    <w:p w14:paraId="63D2910D" w14:textId="77777777" w:rsidR="00E10ECA" w:rsidRDefault="00000000">
      <w:pPr>
        <w:pStyle w:val="2"/>
        <w:rPr>
          <w:rFonts w:ascii="微软雅黑" w:eastAsia="微软雅黑" w:hAnsi="微软雅黑" w:cs="微软雅黑" w:hint="eastAsia"/>
        </w:rPr>
      </w:pPr>
      <w:r>
        <w:rPr>
          <w:rFonts w:ascii="微软雅黑" w:eastAsia="微软雅黑" w:hAnsi="微软雅黑" w:cs="微软雅黑" w:hint="eastAsia"/>
        </w:rPr>
        <w:t>3.8 上传医技预约信息</w:t>
      </w:r>
    </w:p>
    <w:p w14:paraId="2013955D" w14:textId="77777777" w:rsidR="00E10ECA" w:rsidRDefault="00000000">
      <w:r>
        <w:rPr>
          <w:rFonts w:hint="eastAsia"/>
          <w:color w:val="FF0000"/>
        </w:rPr>
        <w:t>预约系统提供接口，三方按照文档提供接口进行调用；</w:t>
      </w:r>
    </w:p>
    <w:p w14:paraId="2A55CB02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3.8.1 接口函数</w:t>
      </w:r>
    </w:p>
    <w:p w14:paraId="3859C460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URL：http: //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ip</w:t>
      </w:r>
      <w:proofErr w:type="spellEnd"/>
      <w:r>
        <w:rPr>
          <w:rFonts w:ascii="微软雅黑" w:eastAsia="微软雅黑" w:hAnsi="微软雅黑" w:cs="微软雅黑" w:hint="eastAsia"/>
          <w:color w:val="000000"/>
          <w:szCs w:val="21"/>
        </w:rPr>
        <w:t xml:space="preserve"> : 端口/his/</w:t>
      </w:r>
      <w:proofErr w:type="spellStart"/>
      <w:r>
        <w:rPr>
          <w:rFonts w:ascii="微软雅黑" w:eastAsia="微软雅黑" w:hAnsi="微软雅黑" w:cs="微软雅黑" w:hint="eastAsia"/>
          <w:color w:val="000000"/>
          <w:szCs w:val="21"/>
        </w:rPr>
        <w:t>syncBookToHis</w:t>
      </w:r>
      <w:proofErr w:type="spellEnd"/>
    </w:p>
    <w:p w14:paraId="66CF56A3" w14:textId="77777777" w:rsidR="00E10ECA" w:rsidRDefault="00000000">
      <w:pPr>
        <w:ind w:firstLineChars="200" w:firstLine="420"/>
        <w:rPr>
          <w:rFonts w:ascii="微软雅黑" w:eastAsia="微软雅黑" w:hAnsi="微软雅黑" w:cs="微软雅黑" w:hint="eastAsia"/>
          <w:color w:val="000000"/>
          <w:szCs w:val="21"/>
        </w:rPr>
      </w:pPr>
      <w:r>
        <w:rPr>
          <w:rFonts w:ascii="微软雅黑" w:eastAsia="微软雅黑" w:hAnsi="微软雅黑" w:cs="微软雅黑" w:hint="eastAsia"/>
          <w:color w:val="000000"/>
          <w:szCs w:val="21"/>
        </w:rPr>
        <w:t>Method：post</w:t>
      </w:r>
    </w:p>
    <w:p w14:paraId="3B3B9B29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lastRenderedPageBreak/>
        <w:t>3.8.2 接口入参</w:t>
      </w:r>
    </w:p>
    <w:tbl>
      <w:tblPr>
        <w:tblStyle w:val="a7"/>
        <w:tblW w:w="0" w:type="auto"/>
        <w:tblLayout w:type="fixed"/>
        <w:tblCellMar>
          <w:top w:w="120" w:type="dxa"/>
          <w:left w:w="60" w:type="dxa"/>
          <w:bottom w:w="120" w:type="dxa"/>
          <w:right w:w="60" w:type="dxa"/>
        </w:tblCellMar>
        <w:tblLook w:val="04A0" w:firstRow="1" w:lastRow="0" w:firstColumn="1" w:lastColumn="0" w:noHBand="0" w:noVBand="1"/>
      </w:tblPr>
      <w:tblGrid>
        <w:gridCol w:w="585"/>
        <w:gridCol w:w="1800"/>
        <w:gridCol w:w="2049"/>
        <w:gridCol w:w="1010"/>
        <w:gridCol w:w="4271"/>
      </w:tblGrid>
      <w:tr w:rsidR="00E10ECA" w14:paraId="6DEDD42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78BC359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6761609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</w:t>
            </w:r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1DC430B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参数名称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0A8CBEFC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是否必选</w:t>
            </w: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2E5"/>
            <w:vAlign w:val="center"/>
          </w:tcPr>
          <w:p w14:paraId="5487845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000000"/>
                <w:sz w:val="18"/>
                <w:szCs w:val="18"/>
              </w:rPr>
              <w:t>备注说明</w:t>
            </w:r>
          </w:p>
        </w:tc>
      </w:tr>
      <w:tr w:rsidR="00E10ECA" w14:paraId="30D0268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7F1ADD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DA810A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WardOrReg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941CA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病人类别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1B226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004BCE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0门诊 1住院</w:t>
            </w:r>
          </w:p>
        </w:tc>
      </w:tr>
      <w:tr w:rsidR="00E10ECA" w14:paraId="37CA11C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C6250B3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2BEA617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PatientId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6F689A4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病人本次检查号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B0AFE6B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FCF1E4C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72FBCA0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E1862F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899AAF8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CureNo</w:t>
            </w:r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A40D4F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病人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唯一号</w:t>
            </w:r>
            <w:proofErr w:type="gramEnd"/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437F980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26B8C8E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51E08B95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8228F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C6B568A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ExecDept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CE3C3C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执行科室代码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8DB56E1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1A0D38C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646EAD7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E57B84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645843C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ExecDoctor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EEE91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执行医生代码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F70AB0F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05F55E4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0CEFF8F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501C3CB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FC0F387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ApplyNo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84B3F0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申请单号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9BE1091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B8E4B6A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0D6C3CD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D2E5B24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66B5E41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GroupNo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00BA5E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分组号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9E9456B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5190F48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407A853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C66A50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8D4C0DF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ItemCode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4F81CFA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项目代码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D7C8739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D5C7ED4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0684145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755BF5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9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9B1C96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ItemType</w:t>
            </w:r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CA4A37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项目类别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2031E6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5270F55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1收费项目 2</w:t>
            </w: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临床项目</w:t>
            </w:r>
            <w:proofErr w:type="gramEnd"/>
          </w:p>
        </w:tc>
      </w:tr>
      <w:tr w:rsidR="00E10ECA" w14:paraId="6544E4ED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40DD72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203C2D0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BookTimePeriod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555A8FD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预约时间段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240BC78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88AF0CE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示例：12:30-13:00</w:t>
            </w:r>
          </w:p>
        </w:tc>
      </w:tr>
      <w:tr w:rsidR="00E10ECA" w14:paraId="406DC96B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F0F4CFD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909472D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Attention</w:t>
            </w:r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3FC44D7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注意事项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FE9CE7C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7A357D8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7794C6B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D4E071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7B32F55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BookPlace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02BB962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预约地点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8738E7C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42E197F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338765B6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19879C8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184A7B9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Spare1</w:t>
            </w:r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9235BA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备用字段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C7F9119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4EE42DA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默认传空</w:t>
            </w:r>
            <w:proofErr w:type="gramEnd"/>
          </w:p>
        </w:tc>
      </w:tr>
      <w:tr w:rsidR="00E10ECA" w14:paraId="78DF1BD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C55B9A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lastRenderedPageBreak/>
              <w:t>14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FC020E6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HisApplyNo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8BADA50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申请单序号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3562932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B774001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011F59C9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23CBB4A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EE9BCCF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BookDate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7FD0A25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预约日期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17B0915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81823B9" w14:textId="77777777" w:rsidR="00E10ECA" w:rsidRDefault="00000000">
            <w:pPr>
              <w:widowControl/>
              <w:jc w:val="left"/>
              <w:textAlignment w:val="top"/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格式：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yyyy</w:t>
            </w:r>
            <w:proofErr w:type="spellEnd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 xml:space="preserve">-MM-dd </w:t>
            </w:r>
            <w:proofErr w:type="spell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HH:</w:t>
            </w:r>
            <w:proofErr w:type="gramStart"/>
            <w: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  <w:t>mm:ss</w:t>
            </w:r>
            <w:proofErr w:type="spellEnd"/>
            <w:proofErr w:type="gramEnd"/>
          </w:p>
        </w:tc>
      </w:tr>
      <w:tr w:rsidR="00E10ECA" w14:paraId="69D0039C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AC43057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37F358D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ID</w:t>
            </w:r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2362D31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唯一预约号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706D31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B19DA14" w14:textId="77777777" w:rsidR="00E10ECA" w:rsidRDefault="00E10ECA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</w:p>
        </w:tc>
      </w:tr>
      <w:tr w:rsidR="00E10ECA" w14:paraId="42624EA4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C276969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F03D702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BookStatus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15C36EE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预约状态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9B3FBB7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8CC5840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1安排预约 2取消预约</w:t>
            </w:r>
          </w:p>
        </w:tc>
      </w:tr>
      <w:tr w:rsidR="00E10ECA" w14:paraId="522804F8" w14:textId="77777777">
        <w:trPr>
          <w:trHeight w:val="510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06FB6AE" w14:textId="77777777" w:rsidR="00E10ECA" w:rsidRDefault="00000000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8C00787" w14:textId="77777777" w:rsidR="00E10ECA" w:rsidRDefault="00000000">
            <w:pP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b/>
                <w:sz w:val="20"/>
                <w:szCs w:val="20"/>
              </w:rPr>
              <w:t>CurePreparation</w:t>
            </w:r>
            <w:proofErr w:type="spellEnd"/>
          </w:p>
        </w:tc>
        <w:tc>
          <w:tcPr>
            <w:tcW w:w="2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9EDA979" w14:textId="77777777" w:rsidR="00E10ECA" w:rsidRDefault="00000000">
            <w:pPr>
              <w:rPr>
                <w:rFonts w:ascii="微软雅黑" w:eastAsia="微软雅黑" w:hAnsi="微软雅黑" w:cs="微软雅黑" w:hint="eastAsia"/>
                <w:color w:val="000000"/>
                <w:kern w:val="0"/>
                <w:sz w:val="22"/>
                <w:lang w:bidi="ar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入院准备</w:t>
            </w:r>
          </w:p>
        </w:tc>
        <w:tc>
          <w:tcPr>
            <w:tcW w:w="1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D8B6239" w14:textId="77777777" w:rsidR="00E10ECA" w:rsidRDefault="00E10ECA">
            <w:pPr>
              <w:jc w:val="center"/>
              <w:rPr>
                <w:rFonts w:ascii="微软雅黑" w:eastAsia="微软雅黑" w:hAnsi="微软雅黑" w:cs="微软雅黑" w:hint="eastAsia"/>
                <w:color w:val="000000"/>
                <w:sz w:val="18"/>
                <w:szCs w:val="18"/>
              </w:rPr>
            </w:pPr>
          </w:p>
        </w:tc>
        <w:tc>
          <w:tcPr>
            <w:tcW w:w="42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743E154" w14:textId="77777777" w:rsidR="00E10ECA" w:rsidRDefault="00000000">
            <w:pPr>
              <w:rPr>
                <w:rFonts w:ascii="微软雅黑" w:eastAsia="微软雅黑" w:hAnsi="微软雅黑" w:cs="微软雅黑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微软雅黑" w:hint="eastAsia"/>
                <w:sz w:val="20"/>
                <w:szCs w:val="20"/>
              </w:rPr>
              <w:t>默认传“0”</w:t>
            </w:r>
          </w:p>
        </w:tc>
      </w:tr>
    </w:tbl>
    <w:p w14:paraId="6453736F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3.8.3 接口出参</w:t>
      </w:r>
    </w:p>
    <w:p w14:paraId="70806541" w14:textId="77777777" w:rsidR="00E10ECA" w:rsidRDefault="00000000">
      <w:pPr>
        <w:rPr>
          <w:rFonts w:ascii="微软雅黑" w:eastAsia="微软雅黑" w:hAnsi="微软雅黑" w:cs="微软雅黑" w:hint="eastAsia"/>
        </w:rPr>
      </w:pPr>
      <w:r>
        <w:rPr>
          <w:rFonts w:ascii="微软雅黑" w:eastAsia="微软雅黑" w:hAnsi="微软雅黑" w:cs="微软雅黑" w:hint="eastAsia"/>
          <w:szCs w:val="21"/>
        </w:rPr>
        <w:t>暂无</w:t>
      </w:r>
    </w:p>
    <w:p w14:paraId="08B95917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3.8.3 接口入参Json示例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6D6AC78C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499B7F2D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Cs w:val="18"/>
              </w:rPr>
              <w:t>入参示例</w:t>
            </w:r>
          </w:p>
        </w:tc>
      </w:tr>
      <w:tr w:rsidR="00E10ECA" w14:paraId="44135EB8" w14:textId="77777777">
        <w:trPr>
          <w:trHeight w:val="1696"/>
        </w:trPr>
        <w:tc>
          <w:tcPr>
            <w:tcW w:w="9718" w:type="dxa"/>
            <w:vAlign w:val="center"/>
          </w:tcPr>
          <w:p w14:paraId="34763CC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3706359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"WardOrReg":"1",</w:t>
            </w:r>
          </w:p>
          <w:p w14:paraId="0442F4D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"PatientId":"123131",</w:t>
            </w:r>
          </w:p>
          <w:p w14:paraId="17B8AAA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"CureNo":"032432",</w:t>
            </w:r>
          </w:p>
          <w:p w14:paraId="2277F03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"ExecDept":"145",</w:t>
            </w:r>
          </w:p>
          <w:p w14:paraId="6E4700C9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"ApplyDoctor":"002",</w:t>
            </w:r>
          </w:p>
          <w:p w14:paraId="34F60F9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"ApplyNo":"1232412",</w:t>
            </w:r>
          </w:p>
          <w:p w14:paraId="5EBFDA8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"GroupNo":"34",</w:t>
            </w:r>
          </w:p>
          <w:p w14:paraId="0130723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"ItemCode":"100300",</w:t>
            </w:r>
          </w:p>
          <w:p w14:paraId="3A9AB91E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"ItemType":"1",</w:t>
            </w:r>
          </w:p>
          <w:p w14:paraId="5CBC878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lastRenderedPageBreak/>
              <w:t xml:space="preserve">    "BookTimePeriod":"14:30-15:00",</w:t>
            </w:r>
          </w:p>
          <w:p w14:paraId="47A7D388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"Attention":"空腹",</w:t>
            </w:r>
          </w:p>
          <w:p w14:paraId="0C6AD68F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BookPlace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":"门诊二楼",</w:t>
            </w:r>
          </w:p>
          <w:p w14:paraId="79B5F0BB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"Spare1":"",</w:t>
            </w:r>
          </w:p>
          <w:p w14:paraId="53E12C65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"HisApplyNo":"4321123",</w:t>
            </w:r>
          </w:p>
          <w:p w14:paraId="0070FF47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"BookDate":"2023-12-24",</w:t>
            </w:r>
          </w:p>
          <w:p w14:paraId="09FDFF7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"ID":"31410",</w:t>
            </w:r>
          </w:p>
          <w:p w14:paraId="703D51D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"BookStatus":"1",</w:t>
            </w:r>
          </w:p>
          <w:p w14:paraId="7B789401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"ryzbbz":"0"</w:t>
            </w:r>
          </w:p>
          <w:p w14:paraId="5BD2E120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3625875F" w14:textId="77777777" w:rsidR="00E10ECA" w:rsidRDefault="00000000">
      <w:pPr>
        <w:pStyle w:val="3"/>
        <w:spacing w:before="20" w:after="20" w:line="240" w:lineRule="auto"/>
        <w:jc w:val="both"/>
        <w:rPr>
          <w:rFonts w:ascii="微软雅黑" w:eastAsia="微软雅黑" w:hAnsi="微软雅黑" w:cs="微软雅黑" w:hint="eastAsia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lastRenderedPageBreak/>
        <w:t xml:space="preserve">3.8.4 </w:t>
      </w:r>
      <w:proofErr w:type="gramStart"/>
      <w:r>
        <w:rPr>
          <w:rFonts w:ascii="微软雅黑" w:eastAsia="微软雅黑" w:hAnsi="微软雅黑" w:cs="微软雅黑" w:hint="eastAsia"/>
          <w:sz w:val="21"/>
          <w:szCs w:val="21"/>
        </w:rPr>
        <w:t>接口出参</w:t>
      </w:r>
      <w:proofErr w:type="gramEnd"/>
      <w:r>
        <w:rPr>
          <w:rFonts w:ascii="微软雅黑" w:eastAsia="微软雅黑" w:hAnsi="微软雅黑" w:cs="微软雅黑" w:hint="eastAsia"/>
          <w:sz w:val="21"/>
          <w:szCs w:val="21"/>
        </w:rPr>
        <w:t>Json示例</w:t>
      </w:r>
    </w:p>
    <w:tbl>
      <w:tblPr>
        <w:tblpPr w:leftFromText="180" w:rightFromText="180" w:vertAnchor="text" w:horzAnchor="page" w:tblpX="1008" w:tblpY="404"/>
        <w:tblOverlap w:val="never"/>
        <w:tblW w:w="97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18"/>
      </w:tblGrid>
      <w:tr w:rsidR="00E10ECA" w14:paraId="66A875C9" w14:textId="77777777">
        <w:trPr>
          <w:trHeight w:val="637"/>
        </w:trPr>
        <w:tc>
          <w:tcPr>
            <w:tcW w:w="9718" w:type="dxa"/>
            <w:shd w:val="clear" w:color="auto" w:fill="8DB3E2"/>
          </w:tcPr>
          <w:p w14:paraId="58C708C6" w14:textId="77777777" w:rsidR="00E10ECA" w:rsidRDefault="00000000">
            <w:pPr>
              <w:rPr>
                <w:rFonts w:ascii="微软雅黑" w:eastAsia="微软雅黑" w:hAnsi="微软雅黑" w:cs="微软雅黑" w:hint="eastAsia"/>
                <w:szCs w:val="18"/>
              </w:rPr>
            </w:pPr>
            <w:proofErr w:type="gramStart"/>
            <w:r>
              <w:rPr>
                <w:rFonts w:ascii="微软雅黑" w:eastAsia="微软雅黑" w:hAnsi="微软雅黑" w:cs="微软雅黑" w:hint="eastAsia"/>
                <w:szCs w:val="18"/>
              </w:rPr>
              <w:t>出参示例</w:t>
            </w:r>
            <w:proofErr w:type="gramEnd"/>
          </w:p>
        </w:tc>
      </w:tr>
      <w:tr w:rsidR="00E10ECA" w14:paraId="7B8A375F" w14:textId="77777777">
        <w:trPr>
          <w:trHeight w:val="2239"/>
        </w:trPr>
        <w:tc>
          <w:tcPr>
            <w:tcW w:w="9718" w:type="dxa"/>
            <w:vAlign w:val="center"/>
          </w:tcPr>
          <w:p w14:paraId="67BB826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{</w:t>
            </w:r>
          </w:p>
          <w:p w14:paraId="1F866FDA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"massage":"调用成功",</w:t>
            </w:r>
          </w:p>
          <w:p w14:paraId="037DCE26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 xml:space="preserve">    "</w:t>
            </w:r>
            <w:proofErr w:type="spellStart"/>
            <w:r>
              <w:rPr>
                <w:rFonts w:ascii="微软雅黑" w:eastAsia="微软雅黑" w:hAnsi="微软雅黑" w:cs="微软雅黑" w:hint="eastAsia"/>
              </w:rPr>
              <w:t>type":"SUCCESS</w:t>
            </w:r>
            <w:proofErr w:type="spellEnd"/>
            <w:r>
              <w:rPr>
                <w:rFonts w:ascii="微软雅黑" w:eastAsia="微软雅黑" w:hAnsi="微软雅黑" w:cs="微软雅黑" w:hint="eastAsia"/>
              </w:rPr>
              <w:t>"</w:t>
            </w:r>
          </w:p>
          <w:p w14:paraId="0C5A3404" w14:textId="77777777" w:rsidR="00E10ECA" w:rsidRDefault="00000000">
            <w:pPr>
              <w:rPr>
                <w:rFonts w:ascii="微软雅黑" w:eastAsia="微软雅黑" w:hAnsi="微软雅黑" w:cs="微软雅黑" w:hint="eastAsia"/>
              </w:rPr>
            </w:pPr>
            <w:r>
              <w:rPr>
                <w:rFonts w:ascii="微软雅黑" w:eastAsia="微软雅黑" w:hAnsi="微软雅黑" w:cs="微软雅黑" w:hint="eastAsia"/>
              </w:rPr>
              <w:t>}</w:t>
            </w:r>
          </w:p>
        </w:tc>
      </w:tr>
    </w:tbl>
    <w:p w14:paraId="007B2104" w14:textId="77777777" w:rsidR="00E10ECA" w:rsidRDefault="00E10ECA">
      <w:pPr>
        <w:rPr>
          <w:rFonts w:ascii="微软雅黑" w:eastAsia="微软雅黑" w:hAnsi="微软雅黑" w:cs="微软雅黑" w:hint="eastAsia"/>
        </w:rPr>
      </w:pPr>
    </w:p>
    <w:sectPr w:rsidR="00E10ECA">
      <w:headerReference w:type="default" r:id="rId18"/>
      <w:footerReference w:type="default" r:id="rId19"/>
      <w:pgSz w:w="11906" w:h="16838"/>
      <w:pgMar w:top="600" w:right="866" w:bottom="698" w:left="96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FFB44C" w14:textId="77777777" w:rsidR="00D07DAD" w:rsidRDefault="00D07DAD">
      <w:r>
        <w:separator/>
      </w:r>
    </w:p>
  </w:endnote>
  <w:endnote w:type="continuationSeparator" w:id="0">
    <w:p w14:paraId="05EDF521" w14:textId="77777777" w:rsidR="00D07DAD" w:rsidRDefault="00D07D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571D" w14:textId="77777777" w:rsidR="00E10ECA" w:rsidRDefault="00E10ECA">
    <w:pPr>
      <w:jc w:val="left"/>
      <w:rPr>
        <w:rFonts w:ascii="宋体" w:eastAsia="宋体" w:hAnsi="宋体" w:hint="eastAsia"/>
        <w:color w:val="000000"/>
        <w:sz w:val="18"/>
        <w:szCs w:val="18"/>
      </w:rPr>
    </w:pPr>
  </w:p>
  <w:p w14:paraId="5520DBE9" w14:textId="77777777" w:rsidR="00E10ECA" w:rsidRDefault="00000000">
    <w:pPr>
      <w:snapToGrid w:val="0"/>
      <w:jc w:val="left"/>
      <w:rPr>
        <w:rFonts w:ascii="微软雅黑" w:eastAsia="微软雅黑" w:hAnsi="微软雅黑" w:hint="eastAsia"/>
        <w:color w:val="000000"/>
        <w:szCs w:val="21"/>
      </w:rPr>
    </w:pPr>
    <w:r>
      <w:fldChar w:fldCharType="begin"/>
    </w:r>
    <w:r>
      <w:rPr>
        <w:rFonts w:ascii="宋体" w:eastAsia="宋体" w:hAnsi="宋体"/>
        <w:sz w:val="18"/>
        <w:szCs w:val="18"/>
      </w:rPr>
      <w:instrText>PAGE</w:instrText>
    </w:r>
    <w:r>
      <w:fldChar w:fldCharType="separate"/>
    </w:r>
    <w:r>
      <w:rPr>
        <w:rFonts w:ascii="宋体" w:eastAsia="宋体" w:hAnsi="宋体"/>
        <w:sz w:val="18"/>
        <w:szCs w:val="18"/>
      </w:rPr>
      <w:t>12</w:t>
    </w:r>
    <w:r>
      <w:fldChar w:fldCharType="end"/>
    </w:r>
  </w:p>
  <w:p w14:paraId="68A15475" w14:textId="77777777" w:rsidR="00E10ECA" w:rsidRDefault="00E10ECA">
    <w:pPr>
      <w:snapToGrid w:val="0"/>
      <w:jc w:val="left"/>
      <w:rPr>
        <w:rFonts w:ascii="微软雅黑" w:eastAsia="微软雅黑" w:hAnsi="微软雅黑" w:hint="eastAsia"/>
        <w:color w:val="000000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2E4FDE" w14:textId="77777777" w:rsidR="00D07DAD" w:rsidRDefault="00D07DAD">
      <w:r>
        <w:separator/>
      </w:r>
    </w:p>
  </w:footnote>
  <w:footnote w:type="continuationSeparator" w:id="0">
    <w:p w14:paraId="49A77E38" w14:textId="77777777" w:rsidR="00D07DAD" w:rsidRDefault="00D07D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AAD06" w14:textId="77777777" w:rsidR="00E10ECA" w:rsidRDefault="00000000">
    <w:pPr>
      <w:jc w:val="left"/>
      <w:rPr>
        <w:rFonts w:ascii="微软雅黑" w:eastAsia="微软雅黑" w:hAnsi="微软雅黑" w:hint="eastAsia"/>
        <w:b/>
        <w:bCs/>
        <w:color w:val="000000"/>
        <w:szCs w:val="21"/>
      </w:rPr>
    </w:pPr>
    <w:r>
      <w:rPr>
        <w:rFonts w:ascii="微软雅黑" w:eastAsia="微软雅黑" w:hAnsi="微软雅黑"/>
        <w:b/>
        <w:bCs/>
        <w:color w:val="000000"/>
        <w:szCs w:val="21"/>
      </w:rPr>
      <w:t>卫</w:t>
    </w:r>
    <w:proofErr w:type="gramStart"/>
    <w:r>
      <w:rPr>
        <w:rFonts w:ascii="微软雅黑" w:eastAsia="微软雅黑" w:hAnsi="微软雅黑"/>
        <w:b/>
        <w:bCs/>
        <w:color w:val="000000"/>
        <w:szCs w:val="21"/>
      </w:rPr>
      <w:t>宁健康</w:t>
    </w:r>
    <w:proofErr w:type="gramEnd"/>
    <w:r>
      <w:rPr>
        <w:rFonts w:ascii="微软雅黑" w:eastAsia="微软雅黑" w:hAnsi="微软雅黑"/>
        <w:b/>
        <w:bCs/>
        <w:color w:val="000000"/>
        <w:szCs w:val="21"/>
      </w:rPr>
      <w:t>科技集团股份有限公司-医技中心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F092B84"/>
    <w:multiLevelType w:val="multilevel"/>
    <w:tmpl w:val="CF092B84"/>
    <w:lvl w:ilvl="0">
      <w:start w:val="1"/>
      <w:numFmt w:val="bullet"/>
      <w:lvlText w:val=""/>
      <w:lvlJc w:val="left"/>
      <w:pPr>
        <w:ind w:left="420" w:hanging="420"/>
      </w:pPr>
      <w:rPr>
        <w:rFonts w:ascii="Wingdings" w:eastAsia="Wingdings" w:hAnsi="Wingdings" w:hint="default"/>
        <w:bCs/>
        <w:sz w:val="11"/>
        <w:szCs w:val="1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eastAsia="Wingdings" w:hAnsi="Wingdings" w:hint="default"/>
        <w:bCs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eastAsia="Wingdings" w:hAnsi="Wingdings" w:hint="default"/>
        <w:bCs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eastAsia="Wingdings" w:hAnsi="Wingdings" w:hint="default"/>
        <w:bCs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eastAsia="Wingdings" w:hAnsi="Wingdings" w:hint="default"/>
        <w:bCs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eastAsia="Wingdings" w:hAnsi="Wingdings" w:hint="default"/>
        <w:bCs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eastAsia="Wingdings" w:hAnsi="Wingdings" w:hint="default"/>
        <w:bCs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eastAsia="Wingdings" w:hAnsi="Wingdings" w:hint="default"/>
        <w:bCs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eastAsia="Wingdings" w:hAnsi="Wingdings" w:hint="default"/>
        <w:bCs/>
      </w:rPr>
    </w:lvl>
  </w:abstractNum>
  <w:abstractNum w:abstractNumId="1" w15:restartNumberingAfterBreak="0">
    <w:nsid w:val="0053208E"/>
    <w:multiLevelType w:val="singleLevel"/>
    <w:tmpl w:val="0053208E"/>
    <w:lvl w:ilvl="0">
      <w:start w:val="1"/>
      <w:numFmt w:val="decimal"/>
      <w:lvlText w:val="%1、"/>
      <w:lvlJc w:val="left"/>
      <w:pPr>
        <w:ind w:left="420" w:hanging="420"/>
      </w:pPr>
      <w:rPr>
        <w:rFonts w:ascii="宋体" w:eastAsia="宋体" w:hAnsi="宋体" w:hint="default"/>
        <w:bCs/>
      </w:rPr>
    </w:lvl>
  </w:abstractNum>
  <w:abstractNum w:abstractNumId="2" w15:restartNumberingAfterBreak="0">
    <w:nsid w:val="59ADCABA"/>
    <w:multiLevelType w:val="multilevel"/>
    <w:tmpl w:val="59ADCABA"/>
    <w:lvl w:ilvl="0">
      <w:start w:val="1"/>
      <w:numFmt w:val="bullet"/>
      <w:lvlText w:val=""/>
      <w:lvlJc w:val="left"/>
      <w:pPr>
        <w:ind w:left="420" w:hanging="420"/>
      </w:pPr>
      <w:rPr>
        <w:rFonts w:ascii="Wingdings" w:eastAsia="Wingdings" w:hAnsi="Wingdings" w:hint="default"/>
        <w:bCs/>
        <w:sz w:val="11"/>
        <w:szCs w:val="1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eastAsia="Wingdings" w:hAnsi="Wingdings" w:hint="default"/>
        <w:bCs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eastAsia="Wingdings" w:hAnsi="Wingdings" w:hint="default"/>
        <w:bCs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eastAsia="Wingdings" w:hAnsi="Wingdings" w:hint="default"/>
        <w:bCs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eastAsia="Wingdings" w:hAnsi="Wingdings" w:hint="default"/>
        <w:bCs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eastAsia="Wingdings" w:hAnsi="Wingdings" w:hint="default"/>
        <w:bCs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eastAsia="Wingdings" w:hAnsi="Wingdings" w:hint="default"/>
        <w:bCs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eastAsia="Wingdings" w:hAnsi="Wingdings" w:hint="default"/>
        <w:bCs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eastAsia="Wingdings" w:hAnsi="Wingdings" w:hint="default"/>
        <w:bCs/>
      </w:rPr>
    </w:lvl>
  </w:abstractNum>
  <w:num w:numId="1" w16cid:durableId="1568883346">
    <w:abstractNumId w:val="1"/>
  </w:num>
  <w:num w:numId="2" w16cid:durableId="2124768572">
    <w:abstractNumId w:val="0"/>
  </w:num>
  <w:num w:numId="3" w16cid:durableId="7667365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2FmZjQ2ZjAxMDlmMjEzNDI1YTNhNTBkYWMyODIzZjkifQ=="/>
  </w:docVars>
  <w:rsids>
    <w:rsidRoot w:val="00BA0C1A"/>
    <w:rsid w:val="00073F6A"/>
    <w:rsid w:val="000B353B"/>
    <w:rsid w:val="000C51B7"/>
    <w:rsid w:val="001A5A18"/>
    <w:rsid w:val="00212110"/>
    <w:rsid w:val="00216EB9"/>
    <w:rsid w:val="0027035F"/>
    <w:rsid w:val="002F298B"/>
    <w:rsid w:val="00312F5E"/>
    <w:rsid w:val="003319DD"/>
    <w:rsid w:val="00392154"/>
    <w:rsid w:val="003A033A"/>
    <w:rsid w:val="003A3117"/>
    <w:rsid w:val="00425E59"/>
    <w:rsid w:val="0047649A"/>
    <w:rsid w:val="004A7AD1"/>
    <w:rsid w:val="004A7FF3"/>
    <w:rsid w:val="00581903"/>
    <w:rsid w:val="0059531B"/>
    <w:rsid w:val="005A0EC7"/>
    <w:rsid w:val="005C6972"/>
    <w:rsid w:val="005D102D"/>
    <w:rsid w:val="00616505"/>
    <w:rsid w:val="0062213C"/>
    <w:rsid w:val="00633F40"/>
    <w:rsid w:val="006549AD"/>
    <w:rsid w:val="00684D9C"/>
    <w:rsid w:val="006C2BB9"/>
    <w:rsid w:val="00717E5B"/>
    <w:rsid w:val="00736271"/>
    <w:rsid w:val="007C439D"/>
    <w:rsid w:val="00952A74"/>
    <w:rsid w:val="00957449"/>
    <w:rsid w:val="00957D5D"/>
    <w:rsid w:val="00966B35"/>
    <w:rsid w:val="009B19CD"/>
    <w:rsid w:val="009C53B5"/>
    <w:rsid w:val="00A51F80"/>
    <w:rsid w:val="00A56ABE"/>
    <w:rsid w:val="00A60633"/>
    <w:rsid w:val="00A74FDD"/>
    <w:rsid w:val="00A859C1"/>
    <w:rsid w:val="00A9010F"/>
    <w:rsid w:val="00AA1FE1"/>
    <w:rsid w:val="00B259A7"/>
    <w:rsid w:val="00B54FB9"/>
    <w:rsid w:val="00BA0C1A"/>
    <w:rsid w:val="00C061CB"/>
    <w:rsid w:val="00C604EC"/>
    <w:rsid w:val="00CF0345"/>
    <w:rsid w:val="00D07DAD"/>
    <w:rsid w:val="00D53F90"/>
    <w:rsid w:val="00DC63B5"/>
    <w:rsid w:val="00DE18CF"/>
    <w:rsid w:val="00E10ECA"/>
    <w:rsid w:val="00E26251"/>
    <w:rsid w:val="00E66458"/>
    <w:rsid w:val="00EA1EE8"/>
    <w:rsid w:val="00F35692"/>
    <w:rsid w:val="00F53662"/>
    <w:rsid w:val="00FD3A16"/>
    <w:rsid w:val="019D55FE"/>
    <w:rsid w:val="02A35910"/>
    <w:rsid w:val="02E903CF"/>
    <w:rsid w:val="02FA082F"/>
    <w:rsid w:val="04C133B2"/>
    <w:rsid w:val="04E2010B"/>
    <w:rsid w:val="04E71879"/>
    <w:rsid w:val="05104339"/>
    <w:rsid w:val="05123C0E"/>
    <w:rsid w:val="05393890"/>
    <w:rsid w:val="05C8061C"/>
    <w:rsid w:val="06840B3B"/>
    <w:rsid w:val="068D05BD"/>
    <w:rsid w:val="078B24C0"/>
    <w:rsid w:val="07E06245"/>
    <w:rsid w:val="083D07F0"/>
    <w:rsid w:val="08DA50DD"/>
    <w:rsid w:val="095B2C98"/>
    <w:rsid w:val="09862E1C"/>
    <w:rsid w:val="0A444CC6"/>
    <w:rsid w:val="0ABC40BF"/>
    <w:rsid w:val="0AED56A3"/>
    <w:rsid w:val="0AF618DB"/>
    <w:rsid w:val="0C030754"/>
    <w:rsid w:val="0C2B072E"/>
    <w:rsid w:val="0CE3550A"/>
    <w:rsid w:val="0CE75980"/>
    <w:rsid w:val="0CFD5A03"/>
    <w:rsid w:val="0D6713EA"/>
    <w:rsid w:val="0DB63BEC"/>
    <w:rsid w:val="0E9733D5"/>
    <w:rsid w:val="0ED0654C"/>
    <w:rsid w:val="0EE60BA8"/>
    <w:rsid w:val="0F130CAE"/>
    <w:rsid w:val="0F421C15"/>
    <w:rsid w:val="0F7D641A"/>
    <w:rsid w:val="0FB24BEB"/>
    <w:rsid w:val="0FE9231E"/>
    <w:rsid w:val="0FFA6007"/>
    <w:rsid w:val="0FFC1742"/>
    <w:rsid w:val="101C3B95"/>
    <w:rsid w:val="101F75BF"/>
    <w:rsid w:val="10261E8E"/>
    <w:rsid w:val="105E3B74"/>
    <w:rsid w:val="10F46697"/>
    <w:rsid w:val="10FB0EC4"/>
    <w:rsid w:val="116C25CF"/>
    <w:rsid w:val="126B2BAF"/>
    <w:rsid w:val="12E330EB"/>
    <w:rsid w:val="13A42D8D"/>
    <w:rsid w:val="15603A94"/>
    <w:rsid w:val="16BC5986"/>
    <w:rsid w:val="16E3365C"/>
    <w:rsid w:val="170457EB"/>
    <w:rsid w:val="177210A2"/>
    <w:rsid w:val="17C91798"/>
    <w:rsid w:val="17E94CA2"/>
    <w:rsid w:val="18683CCD"/>
    <w:rsid w:val="18806251"/>
    <w:rsid w:val="191E4E1F"/>
    <w:rsid w:val="19503662"/>
    <w:rsid w:val="198520A7"/>
    <w:rsid w:val="19F94F44"/>
    <w:rsid w:val="1B397D65"/>
    <w:rsid w:val="1B43291B"/>
    <w:rsid w:val="1B530684"/>
    <w:rsid w:val="1BB43B3A"/>
    <w:rsid w:val="1C2C4424"/>
    <w:rsid w:val="1C4032FE"/>
    <w:rsid w:val="1C987846"/>
    <w:rsid w:val="1CD54CE6"/>
    <w:rsid w:val="1CE6289B"/>
    <w:rsid w:val="1D9220A3"/>
    <w:rsid w:val="1DB16262"/>
    <w:rsid w:val="1DB235A6"/>
    <w:rsid w:val="1DC5189C"/>
    <w:rsid w:val="1DEC38DC"/>
    <w:rsid w:val="1DEC729A"/>
    <w:rsid w:val="1E3B46EE"/>
    <w:rsid w:val="1EBB734F"/>
    <w:rsid w:val="1F1D66D3"/>
    <w:rsid w:val="20240EAD"/>
    <w:rsid w:val="20245FB1"/>
    <w:rsid w:val="20370574"/>
    <w:rsid w:val="205123A5"/>
    <w:rsid w:val="20601636"/>
    <w:rsid w:val="20B0621D"/>
    <w:rsid w:val="20D62634"/>
    <w:rsid w:val="21505D92"/>
    <w:rsid w:val="21AE4866"/>
    <w:rsid w:val="22685D1D"/>
    <w:rsid w:val="22A07A2E"/>
    <w:rsid w:val="22DF561F"/>
    <w:rsid w:val="234150FC"/>
    <w:rsid w:val="23474F72"/>
    <w:rsid w:val="23BD3488"/>
    <w:rsid w:val="23BD6FE3"/>
    <w:rsid w:val="23CE5CAC"/>
    <w:rsid w:val="2419690F"/>
    <w:rsid w:val="24221FEB"/>
    <w:rsid w:val="24561911"/>
    <w:rsid w:val="245B33A6"/>
    <w:rsid w:val="25B655B5"/>
    <w:rsid w:val="2753038A"/>
    <w:rsid w:val="287D3C9C"/>
    <w:rsid w:val="293A4547"/>
    <w:rsid w:val="29E76B67"/>
    <w:rsid w:val="2A3C6945"/>
    <w:rsid w:val="2A6B7798"/>
    <w:rsid w:val="2ACB6489"/>
    <w:rsid w:val="2B0029D5"/>
    <w:rsid w:val="2B30453E"/>
    <w:rsid w:val="2BB37649"/>
    <w:rsid w:val="2BCF3D57"/>
    <w:rsid w:val="2D735A67"/>
    <w:rsid w:val="2D8F067A"/>
    <w:rsid w:val="2E292E85"/>
    <w:rsid w:val="2E2A4034"/>
    <w:rsid w:val="2E903C71"/>
    <w:rsid w:val="2E9113E7"/>
    <w:rsid w:val="2ECF6A3D"/>
    <w:rsid w:val="2EF97A69"/>
    <w:rsid w:val="2F7A6F55"/>
    <w:rsid w:val="30456175"/>
    <w:rsid w:val="30556F21"/>
    <w:rsid w:val="30B605D9"/>
    <w:rsid w:val="310E70CF"/>
    <w:rsid w:val="32116E77"/>
    <w:rsid w:val="32933C8B"/>
    <w:rsid w:val="32F24778"/>
    <w:rsid w:val="332E3A59"/>
    <w:rsid w:val="33AD46D4"/>
    <w:rsid w:val="33D41894"/>
    <w:rsid w:val="343541A1"/>
    <w:rsid w:val="34646469"/>
    <w:rsid w:val="34A51AF9"/>
    <w:rsid w:val="34F85BEF"/>
    <w:rsid w:val="35070986"/>
    <w:rsid w:val="359D0A22"/>
    <w:rsid w:val="359F479A"/>
    <w:rsid w:val="35A86EEB"/>
    <w:rsid w:val="35B069A7"/>
    <w:rsid w:val="35D46B3A"/>
    <w:rsid w:val="364C6576"/>
    <w:rsid w:val="36772279"/>
    <w:rsid w:val="36B160AD"/>
    <w:rsid w:val="373A1F7E"/>
    <w:rsid w:val="37554814"/>
    <w:rsid w:val="379C4AD8"/>
    <w:rsid w:val="39E92488"/>
    <w:rsid w:val="3A1A77DA"/>
    <w:rsid w:val="3A444AE5"/>
    <w:rsid w:val="3B334372"/>
    <w:rsid w:val="3B375A1C"/>
    <w:rsid w:val="3B7F30A4"/>
    <w:rsid w:val="3B934DA1"/>
    <w:rsid w:val="3BBB4A02"/>
    <w:rsid w:val="3BC053ED"/>
    <w:rsid w:val="3BEE6137"/>
    <w:rsid w:val="3D072B19"/>
    <w:rsid w:val="3D1B32A0"/>
    <w:rsid w:val="3E0E4BB3"/>
    <w:rsid w:val="3EDA20FC"/>
    <w:rsid w:val="3F214472"/>
    <w:rsid w:val="3FB62E0C"/>
    <w:rsid w:val="40330901"/>
    <w:rsid w:val="406960D0"/>
    <w:rsid w:val="40A84B5A"/>
    <w:rsid w:val="41250459"/>
    <w:rsid w:val="41BA0855"/>
    <w:rsid w:val="42755E28"/>
    <w:rsid w:val="432B58BF"/>
    <w:rsid w:val="433F136A"/>
    <w:rsid w:val="434067C1"/>
    <w:rsid w:val="43D45F57"/>
    <w:rsid w:val="440525B4"/>
    <w:rsid w:val="440A7BCA"/>
    <w:rsid w:val="455A06DD"/>
    <w:rsid w:val="462369CB"/>
    <w:rsid w:val="467B2830"/>
    <w:rsid w:val="46F32269"/>
    <w:rsid w:val="47720F95"/>
    <w:rsid w:val="47C255AC"/>
    <w:rsid w:val="47DB78B4"/>
    <w:rsid w:val="480A0199"/>
    <w:rsid w:val="48580F04"/>
    <w:rsid w:val="494E56CC"/>
    <w:rsid w:val="49B851A2"/>
    <w:rsid w:val="49DF6938"/>
    <w:rsid w:val="4A867A14"/>
    <w:rsid w:val="4B600B49"/>
    <w:rsid w:val="4C147838"/>
    <w:rsid w:val="4CB32981"/>
    <w:rsid w:val="4D3F4A84"/>
    <w:rsid w:val="4D421B96"/>
    <w:rsid w:val="4DDF0E04"/>
    <w:rsid w:val="4EDB042C"/>
    <w:rsid w:val="4FFD05E3"/>
    <w:rsid w:val="509A0A35"/>
    <w:rsid w:val="513242BC"/>
    <w:rsid w:val="51F003FF"/>
    <w:rsid w:val="51FE25E7"/>
    <w:rsid w:val="526109E6"/>
    <w:rsid w:val="526906D8"/>
    <w:rsid w:val="52800420"/>
    <w:rsid w:val="53360094"/>
    <w:rsid w:val="539F1348"/>
    <w:rsid w:val="53C55D2C"/>
    <w:rsid w:val="54593042"/>
    <w:rsid w:val="549B438F"/>
    <w:rsid w:val="549E7874"/>
    <w:rsid w:val="559E654B"/>
    <w:rsid w:val="55F85DBD"/>
    <w:rsid w:val="563F1E3C"/>
    <w:rsid w:val="565020B1"/>
    <w:rsid w:val="568D20C3"/>
    <w:rsid w:val="575F038F"/>
    <w:rsid w:val="58D16E92"/>
    <w:rsid w:val="58EB7899"/>
    <w:rsid w:val="598558D1"/>
    <w:rsid w:val="5B2D6686"/>
    <w:rsid w:val="5C295FAD"/>
    <w:rsid w:val="5C370801"/>
    <w:rsid w:val="5CA20FA5"/>
    <w:rsid w:val="5CA22C3E"/>
    <w:rsid w:val="5CE45005"/>
    <w:rsid w:val="5D101956"/>
    <w:rsid w:val="5D6043E1"/>
    <w:rsid w:val="5E176D14"/>
    <w:rsid w:val="5E2133A5"/>
    <w:rsid w:val="5E326A16"/>
    <w:rsid w:val="5EB56C59"/>
    <w:rsid w:val="5EC450EE"/>
    <w:rsid w:val="5F365002"/>
    <w:rsid w:val="5F9477CA"/>
    <w:rsid w:val="5FBF7663"/>
    <w:rsid w:val="5FDD558A"/>
    <w:rsid w:val="5FE32B3F"/>
    <w:rsid w:val="6008725C"/>
    <w:rsid w:val="60175E27"/>
    <w:rsid w:val="60675D31"/>
    <w:rsid w:val="60D1279B"/>
    <w:rsid w:val="616B337C"/>
    <w:rsid w:val="61C41276"/>
    <w:rsid w:val="62774225"/>
    <w:rsid w:val="62A538A4"/>
    <w:rsid w:val="62AF4771"/>
    <w:rsid w:val="62C04C64"/>
    <w:rsid w:val="62EA63DE"/>
    <w:rsid w:val="63137076"/>
    <w:rsid w:val="6330365D"/>
    <w:rsid w:val="63690593"/>
    <w:rsid w:val="63EF39AB"/>
    <w:rsid w:val="65514474"/>
    <w:rsid w:val="65620F98"/>
    <w:rsid w:val="65DE200D"/>
    <w:rsid w:val="667434AA"/>
    <w:rsid w:val="67CE63F2"/>
    <w:rsid w:val="682A39A8"/>
    <w:rsid w:val="68544FD5"/>
    <w:rsid w:val="688B0A2A"/>
    <w:rsid w:val="688F1167"/>
    <w:rsid w:val="69FC3CF5"/>
    <w:rsid w:val="6A5F5CCB"/>
    <w:rsid w:val="6AFB1E97"/>
    <w:rsid w:val="6B1D005F"/>
    <w:rsid w:val="6B650ABB"/>
    <w:rsid w:val="6BCA3618"/>
    <w:rsid w:val="6BCE30A5"/>
    <w:rsid w:val="6CB236A6"/>
    <w:rsid w:val="6E050564"/>
    <w:rsid w:val="6EAF13B0"/>
    <w:rsid w:val="6ED23E88"/>
    <w:rsid w:val="6ED253AD"/>
    <w:rsid w:val="6F45179D"/>
    <w:rsid w:val="6FA66D6D"/>
    <w:rsid w:val="706447A2"/>
    <w:rsid w:val="71061E72"/>
    <w:rsid w:val="71DC57AF"/>
    <w:rsid w:val="71EE2AA4"/>
    <w:rsid w:val="71FA67BA"/>
    <w:rsid w:val="721018B9"/>
    <w:rsid w:val="72CA5A76"/>
    <w:rsid w:val="72D27981"/>
    <w:rsid w:val="731D73DB"/>
    <w:rsid w:val="73E7745D"/>
    <w:rsid w:val="743042A8"/>
    <w:rsid w:val="75645C8D"/>
    <w:rsid w:val="756C7856"/>
    <w:rsid w:val="763E6F30"/>
    <w:rsid w:val="76711100"/>
    <w:rsid w:val="76861D13"/>
    <w:rsid w:val="76CF5F86"/>
    <w:rsid w:val="775F0E1F"/>
    <w:rsid w:val="78654DF4"/>
    <w:rsid w:val="789B3D2B"/>
    <w:rsid w:val="78B97DC3"/>
    <w:rsid w:val="78CC09CF"/>
    <w:rsid w:val="794D28EF"/>
    <w:rsid w:val="79C24FED"/>
    <w:rsid w:val="7A1C5986"/>
    <w:rsid w:val="7A3B2499"/>
    <w:rsid w:val="7A47062E"/>
    <w:rsid w:val="7ACB3A0E"/>
    <w:rsid w:val="7AE77D42"/>
    <w:rsid w:val="7B935362"/>
    <w:rsid w:val="7BA06143"/>
    <w:rsid w:val="7BD0224B"/>
    <w:rsid w:val="7BE40725"/>
    <w:rsid w:val="7C29438A"/>
    <w:rsid w:val="7C2B1EB0"/>
    <w:rsid w:val="7C3971F1"/>
    <w:rsid w:val="7C482A62"/>
    <w:rsid w:val="7C507B69"/>
    <w:rsid w:val="7C7D3540"/>
    <w:rsid w:val="7CEA1D6C"/>
    <w:rsid w:val="7E2309A5"/>
    <w:rsid w:val="7E2A3091"/>
    <w:rsid w:val="7E677CA0"/>
    <w:rsid w:val="7E923F80"/>
    <w:rsid w:val="7EBC14E6"/>
    <w:rsid w:val="7F572354"/>
    <w:rsid w:val="7F5A2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4B4ABB"/>
  <w15:docId w15:val="{D4EAF16E-3FE9-43EA-A633-ED1B554F0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0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240" w:line="408" w:lineRule="auto"/>
      <w:jc w:val="left"/>
      <w:outlineLvl w:val="0"/>
    </w:pPr>
    <w:rPr>
      <w:b/>
      <w:bCs/>
      <w:color w:val="000000"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40" w:after="240" w:line="408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000000"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00" w:after="200" w:line="360" w:lineRule="auto"/>
      <w:jc w:val="left"/>
      <w:outlineLvl w:val="2"/>
    </w:pPr>
    <w:rPr>
      <w:b/>
      <w:bCs/>
      <w:color w:val="000000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  <w:sz w:val="24"/>
      <w:szCs w:val="24"/>
    </w:rPr>
  </w:style>
  <w:style w:type="table" w:styleId="a7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semiHidden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semiHidden/>
    <w:qFormat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font01">
    <w:name w:val="font01"/>
    <w:basedOn w:val="a0"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customStyle="1" w:styleId="font21">
    <w:name w:val="font21"/>
    <w:basedOn w:val="a0"/>
    <w:qFormat/>
    <w:rPr>
      <w:rFonts w:ascii="Courier New" w:hAnsi="Courier New" w:cs="Courier New"/>
      <w:color w:val="000000"/>
      <w:sz w:val="22"/>
      <w:szCs w:val="22"/>
      <w:u w:val="none"/>
    </w:r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color w:val="000000"/>
      <w:sz w:val="21"/>
      <w:szCs w:val="21"/>
      <w:u w:val="none"/>
    </w:rPr>
  </w:style>
  <w:style w:type="character" w:customStyle="1" w:styleId="font31">
    <w:name w:val="font31"/>
    <w:basedOn w:val="a0"/>
    <w:qFormat/>
    <w:rPr>
      <w:rFonts w:ascii="Courier New" w:hAnsi="Courier New" w:cs="Courier New" w:hint="default"/>
      <w:color w:val="000000"/>
      <w:sz w:val="21"/>
      <w:szCs w:val="21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SelectedStyle="\APASixthEditionOfficeOnline.xsl" StyleName="APA"/>
</file>

<file path=customXml/itemProps1.xml><?xml version="1.0" encoding="utf-8"?>
<ds:datastoreItem xmlns:ds="http://schemas.openxmlformats.org/officeDocument/2006/customXml" ds:itemID="{122F1483-F5F0-4E74-A5E1-04B51E131BDF}">
  <ds:schemaRefs>
    <ds:schemaRef ds:uri="http://schemas.openxmlformats.org/wordprocessingml/2006/main"/>
    <ds:schemaRef ds:uri="http://schemas.microsoft.com/office/word/2010/wordml"/>
    <ds:schemaRef ds:uri="http://schemas.openxmlformats.org/officeDocument/2006/relationships"/>
    <ds:schemaRef ds:uri="http://schemas.microsoft.com/office/word/2012/wordml"/>
    <ds:schemaRef ds:uri="http://schemas.openxmlformats.org/officeDocument/2006/math"/>
    <ds:schemaRef ds:uri="http://schemas.openxmlformats.org/drawingml/2006/wordprocessingDrawing"/>
    <ds:schemaRef ds:uri="http://schemas.openxmlformats.org/drawingml/2006/main"/>
    <ds:schemaRef ds:uri="http://schemas.microsoft.com/office/word/2010/wordprocessingDrawing"/>
    <ds:schemaRef ds:uri="http://schemas.openxmlformats.org/markup-compatibility/2006"/>
    <ds:schemaRef ds:uri="http://schemas.openxmlformats.org/schemaLibrary/2006/main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microsoft.com/office/drawing/2007/8/2/chart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excel"/>
    <ds:schemaRef ds:uri="urn:schemas-microsoft-com:office:office"/>
    <ds:schemaRef ds:uri="urn:schemas-microsoft-com:vm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microsoft.com/office/word/2010/wordprocessingShape"/>
    <ds:schemaRef ds:uri="http://schemas.microsoft.com/office/word/2015/wordml/symex"/>
    <ds:schemaRef ds:uri="http://schemas.microsoft.com/office/word/2016/wordml/cid"/>
    <ds:schemaRef ds:uri="http://schemas.microsoft.com/office/webextensions/taskpanes/2010/11"/>
    <ds:schemaRef ds:uri="http://schemas.microsoft.com/office/webextensions/webextension/2010/11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43</Pages>
  <Words>2196</Words>
  <Characters>12521</Characters>
  <Application>Microsoft Office Word</Application>
  <DocSecurity>0</DocSecurity>
  <Lines>104</Lines>
  <Paragraphs>29</Paragraphs>
  <ScaleCrop>false</ScaleCrop>
  <Company>Microsoft</Company>
  <LinksUpToDate>false</LinksUpToDate>
  <CharactersWithSpaces>14688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Tencent</dc:creator>
  <cp:lastModifiedBy>玉琪 任</cp:lastModifiedBy>
  <cp:revision>35</cp:revision>
  <dcterms:created xsi:type="dcterms:W3CDTF">2017-01-10T09:10:00Z</dcterms:created>
  <dcterms:modified xsi:type="dcterms:W3CDTF">2025-03-06T02:38:00Z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0F3F07C52368481EB9B154B1EB120D1F_13</vt:lpwstr>
  </property>
</Properties>
</file>